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1998EB">
      <w:pPr>
        <w:pStyle w:val="14"/>
        <w:spacing w:before="0" w:after="227" w:line="288" w:lineRule="auto"/>
        <w:jc w:val="center"/>
        <w:rPr>
          <w:b/>
          <w:sz w:val="26"/>
          <w:szCs w:val="26"/>
        </w:rPr>
      </w:pPr>
      <w:r>
        <w:rPr>
          <w:rFonts w:ascii="Arial" w:hAnsi="Arial" w:eastAsia="Calibri" w:cs="Arial"/>
          <w:b/>
          <w:bCs w:val="0"/>
          <w:sz w:val="24"/>
          <w:szCs w:val="26"/>
          <w:lang w:val="pt-BR" w:eastAsia="pt-BR"/>
        </w:rPr>
        <w:t xml:space="preserve">INSTITUTO FEDERAL </w:t>
      </w:r>
      <w:r>
        <w:rPr>
          <w:rFonts w:ascii="Arial" w:hAnsi="Arial" w:eastAsia="Calibri" w:cs="Arial"/>
          <w:b/>
          <w:bCs w:val="0"/>
          <w:sz w:val="24"/>
          <w:lang w:val="pt-BR" w:eastAsia="pt-BR"/>
        </w:rPr>
        <w:t xml:space="preserve">BAHIA – </w:t>
      </w:r>
      <w:r>
        <w:rPr>
          <w:rFonts w:ascii="Arial" w:hAnsi="Arial" w:eastAsia="Calibri" w:cs="Arial"/>
          <w:b/>
          <w:i w:val="0"/>
          <w:iCs w:val="0"/>
          <w:sz w:val="24"/>
          <w:lang w:val="pt-BR" w:eastAsia="pt-BR"/>
        </w:rPr>
        <w:t>CAMPUS</w:t>
      </w:r>
      <w:r>
        <w:rPr>
          <w:rFonts w:ascii="Arial" w:hAnsi="Arial" w:eastAsia="Calibri" w:cs="Arial"/>
          <w:b/>
          <w:sz w:val="24"/>
          <w:lang w:val="pt-BR" w:eastAsia="pt-BR"/>
        </w:rPr>
        <w:t xml:space="preserve"> BRUMADO</w:t>
      </w:r>
    </w:p>
    <w:p w14:paraId="62851D34">
      <w:pPr>
        <w:pStyle w:val="23"/>
        <w:spacing w:line="200" w:lineRule="atLeast"/>
        <w:jc w:val="center"/>
        <w:rPr>
          <w:b/>
          <w:sz w:val="26"/>
          <w:szCs w:val="26"/>
        </w:rPr>
      </w:pPr>
      <w:bookmarkStart w:id="0" w:name="_GoBack"/>
    </w:p>
    <w:p w14:paraId="132F8182">
      <w:pPr>
        <w:pStyle w:val="23"/>
        <w:spacing w:line="200" w:lineRule="atLeast"/>
        <w:jc w:val="center"/>
        <w:rPr>
          <w:b/>
          <w:sz w:val="26"/>
          <w:szCs w:val="26"/>
        </w:rPr>
      </w:pPr>
      <w:r>
        <w:rPr>
          <w:rFonts w:ascii="Arial" w:hAnsi="Arial" w:eastAsia="Times New Roman" w:cs="Arial"/>
          <w:b/>
        </w:rPr>
        <w:t xml:space="preserve">PREGÃO ELETRÔNICO Nº </w:t>
      </w:r>
      <w:r>
        <w:rPr>
          <w:rFonts w:hint="default" w:ascii="Arial" w:hAnsi="Arial" w:eastAsia="Times New Roman" w:cs="Arial"/>
          <w:b/>
          <w:color w:val="auto"/>
          <w:lang w:val="pt-BR" w:eastAsia="zh-CN"/>
        </w:rPr>
        <w:t>90001</w:t>
      </w:r>
      <w:r>
        <w:rPr>
          <w:rFonts w:ascii="Arial" w:hAnsi="Arial" w:eastAsia="Times New Roman" w:cs="Arial"/>
          <w:b/>
          <w:color w:val="auto"/>
        </w:rPr>
        <w:t>/</w:t>
      </w:r>
      <w:r>
        <w:rPr>
          <w:rFonts w:ascii="Arial" w:hAnsi="Arial" w:eastAsia="Times New Roman" w:cs="Arial"/>
          <w:b/>
        </w:rPr>
        <w:t>2025</w:t>
      </w:r>
    </w:p>
    <w:p w14:paraId="0ED3605B">
      <w:pPr>
        <w:spacing w:before="0" w:after="227" w:line="259" w:lineRule="auto"/>
        <w:jc w:val="center"/>
        <w:rPr>
          <w:b/>
          <w:sz w:val="26"/>
          <w:szCs w:val="26"/>
        </w:rPr>
      </w:pPr>
      <w:r>
        <w:rPr>
          <w:rFonts w:ascii="Arial" w:hAnsi="Arial" w:eastAsia="Times New Roman" w:cs="Arial"/>
          <w:b/>
          <w:bCs w:val="0"/>
        </w:rPr>
        <w:t xml:space="preserve">PROCESSO </w:t>
      </w:r>
      <w:r>
        <w:rPr>
          <w:rFonts w:ascii="Arial" w:hAnsi="Arial" w:eastAsia="Times New Roman" w:cs="Arial"/>
          <w:b/>
          <w:bCs/>
        </w:rPr>
        <w:t>Nº 23846.001077/2024-36</w:t>
      </w:r>
    </w:p>
    <w:p w14:paraId="73169F43">
      <w:pPr>
        <w:pStyle w:val="3"/>
        <w:spacing w:before="0" w:after="227" w:line="259" w:lineRule="auto"/>
        <w:jc w:val="center"/>
        <w:rPr>
          <w:b/>
          <w:color w:val="FF0000"/>
          <w:sz w:val="26"/>
          <w:szCs w:val="26"/>
        </w:rPr>
      </w:pPr>
      <w:r>
        <w:rPr>
          <w:b/>
          <w:sz w:val="26"/>
          <w:szCs w:val="26"/>
        </w:rPr>
        <w:t>ANEX</w:t>
      </w:r>
      <w:bookmarkEnd w:id="0"/>
      <w:r>
        <w:rPr>
          <w:b/>
          <w:sz w:val="26"/>
          <w:szCs w:val="26"/>
        </w:rPr>
        <w:t>O II</w:t>
      </w:r>
    </w:p>
    <w:p w14:paraId="7EC99292">
      <w:pPr>
        <w:pStyle w:val="3"/>
        <w:spacing w:before="0" w:after="227" w:line="259" w:lineRule="auto"/>
        <w:jc w:val="left"/>
        <w:rPr>
          <w:b/>
          <w:sz w:val="26"/>
          <w:szCs w:val="26"/>
        </w:rPr>
      </w:pPr>
    </w:p>
    <w:p w14:paraId="17E5112B">
      <w:pPr>
        <w:pStyle w:val="3"/>
        <w:spacing w:before="0" w:after="227" w:line="259" w:lineRule="auto"/>
        <w:jc w:val="center"/>
      </w:pPr>
      <w:r>
        <w:rPr>
          <w:b/>
          <w:sz w:val="26"/>
          <w:szCs w:val="26"/>
        </w:rPr>
        <w:t>MINUTA DE TERMO DE COOPERAÇÃO TÉCNICA COM INSTITUIÇÃO FINANCEIRA</w:t>
      </w:r>
    </w:p>
    <w:p w14:paraId="668FD0DF">
      <w:pPr>
        <w:pStyle w:val="3"/>
        <w:spacing w:before="0" w:after="227" w:line="259" w:lineRule="auto"/>
        <w:jc w:val="center"/>
      </w:pPr>
      <w:r>
        <w:rPr>
          <w:b/>
          <w:sz w:val="26"/>
          <w:szCs w:val="26"/>
        </w:rPr>
        <w:t>TERMO DE COOPERAÇÃO TÉCNICA Nº ___/____</w:t>
      </w:r>
    </w:p>
    <w:p w14:paraId="68F18B34">
      <w:pPr>
        <w:pStyle w:val="3"/>
        <w:spacing w:before="0" w:after="89" w:line="259" w:lineRule="auto"/>
        <w:ind w:left="0" w:firstLine="0"/>
        <w:jc w:val="center"/>
      </w:pPr>
      <w:r>
        <w:t xml:space="preserve"> </w:t>
      </w:r>
    </w:p>
    <w:p w14:paraId="762879F9">
      <w:pPr>
        <w:pStyle w:val="3"/>
        <w:spacing w:before="0" w:after="19" w:line="240" w:lineRule="auto"/>
        <w:ind w:left="85" w:right="75" w:firstLine="0"/>
      </w:pPr>
      <w:r>
        <w:t xml:space="preserve">TERMO DE COOPERAÇÃO TÉCNICA QUE, ENTRE SI, CELEBRAM A UNIÃO, POR INTERMÉDIO DO_______ ____________________________________________________________________ (ÓRGÃO </w:t>
      </w:r>
      <w:r>
        <w:tab/>
      </w:r>
      <w:r>
        <w:t xml:space="preserve">/ ENTIDADE) </w:t>
      </w:r>
      <w:r>
        <w:tab/>
      </w:r>
      <w:r>
        <w:t xml:space="preserve">E </w:t>
      </w:r>
      <w:r>
        <w:tab/>
      </w:r>
      <w:r>
        <w:t xml:space="preserve">A </w:t>
      </w:r>
      <w:r>
        <w:tab/>
      </w:r>
      <w:r>
        <w:t>INSTITUIÇÃO FINANCEIRA__________________________________________, VISANDO A OPERACIONALIZAÇÃO DA RETENÇÃO DE PROVISÕES DE ENCARGOS TRABALHISTAS, PREVIDENCIÁRIOS E OUTROS A SEREM PAGOS, NOS TERMOS DA INSTRUÇÃO NORMATIVA XXXX, E ALTERAÇÕES POSTERIORES.</w:t>
      </w:r>
    </w:p>
    <w:p w14:paraId="098A97F3">
      <w:pPr>
        <w:pStyle w:val="3"/>
        <w:spacing w:before="0" w:after="0" w:line="240" w:lineRule="auto"/>
        <w:ind w:left="85" w:right="75" w:firstLine="0"/>
      </w:pPr>
      <w:r>
        <w:t>A UNIÃO, por intermédio do__________, (informar o órgão)estabelecido(a) ____________, (endereço completo), inscrito(a)no CNPJ/MF sob o nº ____/___-__, por meio da Coordenação___________, consoante delegação de competência conferida pela Portaria nº _______, de __/__/____, (data) publicada no D.O.U. de__/__/____, (data) neste ato, representado(a) pelo(a) __________(cargo),Senhor(a) ___________, portador(a) da Carteira de Identidade nº___________, expedida pela _________, e inscrito no CPF sob nº___________, nomeado(a) pela Portaria nº __________, de__/__/____ (data), publicada no D.O.U. de __/__/____ (data), doravante denominado(a) ADMINISTRAÇÃO, e, de outro lado, a INSTITUIÇÃO FINANCEIRA,__________________, estabelecido(a)_______________, inscrito(a) no CNPJ/MF sob o nº____________________, daqui por diante denominado(a) INSTITUIÇÃO FINANCEIRA, neste ato, representado(a) pelo seu_______________ (cargo), Senhor(a) _____________, portador(a) da Carteira de Identidade nº ___________, expedida pela</w:t>
      </w:r>
    </w:p>
    <w:p w14:paraId="606D8DDA">
      <w:pPr>
        <w:pStyle w:val="3"/>
        <w:ind w:left="85" w:right="75" w:firstLine="0"/>
      </w:pPr>
      <w:r>
        <w:t>__________, e inscrito no CPF sob nº ___________, têm justo e acordado o presente TERMO DE COOPERAÇÃO TÉCNICA, para o estabelecimento de critérios e procedimentos para abertura automatizada de contas bancárias específicas destinadas a abrigar os recursos retidos de rubricas constantes da planilha de custos e formação de preços de contratos firmados pelo órgão ou entidade ora mencionado, mediante as condições previstas nas seguintes cláusulas:</w:t>
      </w:r>
    </w:p>
    <w:p w14:paraId="3C40B5F6">
      <w:pPr>
        <w:pStyle w:val="3"/>
        <w:spacing w:before="0" w:after="89" w:line="259" w:lineRule="auto"/>
        <w:ind w:left="85" w:right="850" w:firstLine="0"/>
        <w:jc w:val="left"/>
      </w:pPr>
      <w:r>
        <w:rPr>
          <w:b/>
        </w:rPr>
        <w:t>CLÁUSULA PRIMEIRA - DAS DEFINIÇÕES</w:t>
      </w:r>
    </w:p>
    <w:p w14:paraId="0DA70C95">
      <w:pPr>
        <w:pStyle w:val="3"/>
        <w:ind w:left="85" w:right="75" w:firstLine="0"/>
      </w:pPr>
      <w:r>
        <w:t>Para efeito deste Termo de Cooperação Técnica entende-se por:</w:t>
      </w:r>
    </w:p>
    <w:p w14:paraId="580D44D5">
      <w:pPr>
        <w:pStyle w:val="3"/>
        <w:numPr>
          <w:ilvl w:val="0"/>
          <w:numId w:val="1"/>
        </w:numPr>
        <w:ind w:left="311" w:right="75" w:hanging="236"/>
      </w:pPr>
      <w:r>
        <w:t>CLT - Consolidação das Leis do Trabalho.</w:t>
      </w:r>
    </w:p>
    <w:p w14:paraId="4417223C">
      <w:pPr>
        <w:pStyle w:val="3"/>
        <w:numPr>
          <w:ilvl w:val="0"/>
          <w:numId w:val="1"/>
        </w:numPr>
        <w:ind w:left="311" w:right="75" w:hanging="236"/>
      </w:pPr>
      <w:r>
        <w:t>Prestador de Serviços - pessoa física ou jurídica que possui Contrato firmado com a ADMINISTRAÇÃO.</w:t>
      </w:r>
    </w:p>
    <w:p w14:paraId="1F638BA0">
      <w:pPr>
        <w:pStyle w:val="3"/>
        <w:numPr>
          <w:ilvl w:val="0"/>
          <w:numId w:val="1"/>
        </w:numPr>
        <w:ind w:left="311" w:right="75" w:hanging="236"/>
      </w:pPr>
      <w:r>
        <w:t>Rubricas - itens que compõem a planilha de custos e deformação de preços de contratos firmados pela ADMINISTRAÇÃO.</w:t>
      </w:r>
    </w:p>
    <w:p w14:paraId="62C5625A">
      <w:pPr>
        <w:pStyle w:val="3"/>
        <w:ind w:left="85" w:right="75" w:firstLine="0"/>
      </w:pPr>
      <w:r>
        <w:t>4.Conta-Depósito Vinculada - bloqueada para movimentação- cadastro em nome do Prestador dos Serviços de cada contrato firmado pela ADMINISTRAÇÃO, a ser u lizada exclusivamente para crédito das rubricas retidas.</w:t>
      </w:r>
    </w:p>
    <w:p w14:paraId="2872744A">
      <w:pPr>
        <w:pStyle w:val="3"/>
        <w:numPr>
          <w:ilvl w:val="0"/>
          <w:numId w:val="2"/>
        </w:numPr>
        <w:ind w:left="311" w:right="75" w:hanging="236"/>
      </w:pPr>
      <w:r>
        <w:t>Usuário(s) - servidor(es) da ADMINISTRAÇÃO e por ela formalmente indicado(s), com conhecimento das chaves e senhas para acesso aos aplica vos instalados nos sistemas de autoatendimento da INSTITUIÇÃO FINANCEIRA.</w:t>
      </w:r>
    </w:p>
    <w:p w14:paraId="33D9D7E6">
      <w:pPr>
        <w:pStyle w:val="3"/>
        <w:numPr>
          <w:ilvl w:val="0"/>
          <w:numId w:val="2"/>
        </w:numPr>
        <w:ind w:left="311" w:right="75" w:hanging="236"/>
      </w:pPr>
      <w:r>
        <w:t>Partícipes - referência ao órgão da Administração Pública Federal e à Instituição Financeira.</w:t>
      </w:r>
    </w:p>
    <w:p w14:paraId="4824C5B6">
      <w:pPr>
        <w:pStyle w:val="3"/>
        <w:spacing w:before="0" w:after="89" w:line="259" w:lineRule="auto"/>
        <w:ind w:left="85" w:right="850" w:firstLine="0"/>
        <w:jc w:val="left"/>
      </w:pPr>
      <w:r>
        <w:rPr>
          <w:b/>
        </w:rPr>
        <w:t>CLÁUSULA SEGUNDA - DO OBJETO</w:t>
      </w:r>
    </w:p>
    <w:p w14:paraId="24D2F280">
      <w:pPr>
        <w:pStyle w:val="3"/>
        <w:ind w:left="85" w:right="75" w:firstLine="0"/>
      </w:pPr>
      <w:r>
        <w:t>O presente instrumento tem por objetivo regulamentar o estabelecimento, pela INSTITUIÇÃO FINANCEIRA, dos critérios para abertura de contas-depósitos específicas destinadas a abrigar os recursos retidos de rubricas constantes da planilha de custos e formação de preços dos contratos firmados pela ADMINISTRAÇÃO, bem como viabilizar o acesso da ADMINISTRAÇÃO aos saldos e extratos das contas abertas.</w:t>
      </w:r>
    </w:p>
    <w:p w14:paraId="26E660E3">
      <w:pPr>
        <w:pStyle w:val="3"/>
        <w:numPr>
          <w:ilvl w:val="0"/>
          <w:numId w:val="3"/>
        </w:numPr>
        <w:ind w:left="85" w:right="75" w:hanging="85"/>
      </w:pPr>
      <w:r>
        <w:t>Para cada Contrato será aberta uma conta-depósito vinculada- bloqueada para movimentação em nome do Prestador de Serviços do Contrato.</w:t>
      </w:r>
    </w:p>
    <w:p w14:paraId="75E52E7E">
      <w:pPr>
        <w:pStyle w:val="3"/>
        <w:numPr>
          <w:ilvl w:val="0"/>
          <w:numId w:val="3"/>
        </w:numPr>
        <w:ind w:left="85" w:right="75" w:hanging="85"/>
      </w:pPr>
      <w:r>
        <w:t>A conta será exclusivamente aberta para recebimento de depósitos dos recursos retidos de rubricas constantes da planilha de custos e de formação de preços dos contratos firmados pela ADMINISTRAÇÃO, pagos ao Prestador de Serviços dos Contratos e será denominada conta-depósito vinculada - bloqueada para movimentação.</w:t>
      </w:r>
    </w:p>
    <w:p w14:paraId="2E23AE7A">
      <w:pPr>
        <w:pStyle w:val="3"/>
        <w:ind w:left="85" w:right="75" w:firstLine="0"/>
      </w:pPr>
      <w:r>
        <w:t>3.A movimentação dos recursos na conta-depósito vinculada- bloqueada para movimentação será providenciada exclusivamente à ordem da ADMINISTRAÇÃO.</w:t>
      </w:r>
    </w:p>
    <w:p w14:paraId="4192C9E6">
      <w:pPr>
        <w:pStyle w:val="3"/>
        <w:spacing w:before="0" w:after="89" w:line="259" w:lineRule="auto"/>
        <w:ind w:left="85" w:right="850" w:firstLine="0"/>
        <w:jc w:val="left"/>
      </w:pPr>
      <w:r>
        <w:rPr>
          <w:b/>
        </w:rPr>
        <w:t>CLÁUSULA TERCEIRA- DO FLUXO OPERACIONAL</w:t>
      </w:r>
    </w:p>
    <w:p w14:paraId="461A1473">
      <w:pPr>
        <w:pStyle w:val="3"/>
        <w:ind w:left="85" w:right="75" w:firstLine="0"/>
      </w:pPr>
      <w:r>
        <w:t>O cadastramento, captação e movimentação dos recursos dar-se-ão conforme o fluxo operacional a seguir:</w:t>
      </w:r>
    </w:p>
    <w:p w14:paraId="4C454434">
      <w:pPr>
        <w:pStyle w:val="3"/>
        <w:numPr>
          <w:ilvl w:val="0"/>
          <w:numId w:val="4"/>
        </w:numPr>
        <w:ind w:left="311" w:right="75" w:hanging="236"/>
      </w:pPr>
      <w:r>
        <w:t>A ADMINISTRAÇÃO firma o Contrato com o Prestador dos Serviços.</w:t>
      </w:r>
    </w:p>
    <w:p w14:paraId="6FB739C5">
      <w:pPr>
        <w:pStyle w:val="3"/>
        <w:numPr>
          <w:ilvl w:val="0"/>
          <w:numId w:val="4"/>
        </w:numPr>
        <w:ind w:left="311" w:right="75" w:hanging="236"/>
      </w:pPr>
      <w:r>
        <w:t>A ADMINISTRAÇÃO envia à INSTITUIÇÃO FINANCEIRA arquivo em meio magnético, em modelo específico previamente acordado entre a ADMINISTRAÇÃO e a INSTITUIÇÃO FINANCEIRA, para abertura de conta-depósito vinculada - bloqueada para movimentação - em nome do Prestador de Serviços que ver contrato firmado ou envia O cio à INSTITUIÇÃO FINANCEIRA, solicitando a abertura de conta depósito vinculada - bloqueada para movimentação em nome do Prestador de Serviços.</w:t>
      </w:r>
    </w:p>
    <w:p w14:paraId="6F4A8565">
      <w:pPr>
        <w:pStyle w:val="3"/>
        <w:numPr>
          <w:ilvl w:val="0"/>
          <w:numId w:val="4"/>
        </w:numPr>
        <w:ind w:left="311" w:right="75" w:hanging="236"/>
      </w:pPr>
      <w:r>
        <w:t>A INSTITUIÇÃO FINANCEIRA recebe arquivo transmitido pela ADMINISTRAÇÃO e abre conta-depósito vinculada bloqueada para movimentação, em nome do Prestador dos Serviços para todos os registros dos arquivos válidos, nas agências da INSTITUIÇÃO FINANCEIRA no território nacional ou a INSTITUIÇÃO FINANCEIRA recebe Ofício da ADMINISTRAÇÃO e, após a entrega, pelo Prestador de Serviços, dos documentos necessários, procede à abertura da conta-depósito vinculada - bloqueada para movimentação em nome do Prestador de Serviços.</w:t>
      </w:r>
    </w:p>
    <w:p w14:paraId="2EDE8F55">
      <w:pPr>
        <w:pStyle w:val="3"/>
        <w:numPr>
          <w:ilvl w:val="0"/>
          <w:numId w:val="4"/>
        </w:numPr>
        <w:ind w:left="311" w:right="75" w:hanging="236"/>
      </w:pPr>
      <w:r>
        <w:t>A INSTITUIÇÃO FINANCEIRA envia à ADMINISTRAÇÃO arquivo retorno em modelo específico previamente acordado entre os Partícipes, contendo o cadastramento da conta-depósito vinculada bloqueada para movimentação aberta em nome do Prestador dos Serviços, bem como as eventuais rejeições, indicando seus motivos ou envia O cio à ADMINISTRAÇÃO, contendo o número da conta depósito vinculada - bloqueada para movimentação em nome do Prestador de Serviços.</w:t>
      </w:r>
    </w:p>
    <w:p w14:paraId="4A744E39">
      <w:pPr>
        <w:pStyle w:val="3"/>
        <w:numPr>
          <w:ilvl w:val="0"/>
          <w:numId w:val="4"/>
        </w:numPr>
        <w:ind w:left="311" w:right="75" w:hanging="236"/>
      </w:pPr>
      <w:r>
        <w:t>A INSTITUIÇÃO FINANCEIRA recebe o ofício da ADMINISTRAÇÃO e efetua cadastro no seu sistema eletrônico.</w:t>
      </w:r>
    </w:p>
    <w:p w14:paraId="4C33AB48">
      <w:pPr>
        <w:pStyle w:val="3"/>
        <w:numPr>
          <w:ilvl w:val="0"/>
          <w:numId w:val="4"/>
        </w:numPr>
        <w:ind w:left="311" w:right="75" w:hanging="236"/>
      </w:pPr>
      <w:r>
        <w:t>A ADMINISTRAÇÃO credita mensalmente recursos retidos da planilha de custos e de formação de preços do contrato firmado pela ADMINISTRAÇÃO na conta-depósito vinculada - bloqueada para movimentação, manda exclusivamente nas agências da INSTITUIÇÃO FINANCEIRA, mediante emissão de Ordem Bancária, na forma estabelecida pela ADMINISTRAÇÃO e pela INSTITUIÇÃO FINANCEIRA.</w:t>
      </w:r>
    </w:p>
    <w:p w14:paraId="275979CA">
      <w:pPr>
        <w:pStyle w:val="3"/>
        <w:numPr>
          <w:ilvl w:val="0"/>
          <w:numId w:val="4"/>
        </w:numPr>
        <w:ind w:left="311" w:right="75" w:hanging="236"/>
      </w:pPr>
      <w:r>
        <w:t>A ADMINISTRAÇÃO solicita à INSTITUIÇÃO FINANCEIRA a movimentação dos recursos, na forma do Anexo IV do presente Instrumento.</w:t>
      </w:r>
    </w:p>
    <w:p w14:paraId="5489C676">
      <w:pPr>
        <w:pStyle w:val="3"/>
        <w:numPr>
          <w:ilvl w:val="0"/>
          <w:numId w:val="4"/>
        </w:numPr>
        <w:ind w:left="311" w:right="75" w:hanging="236"/>
      </w:pPr>
      <w:r>
        <w:t>A INSTITUIÇÃO FINANCEIRA acata solicitação de movimentação financeira na conta-depósito vinculada- bloqueada para movimentação efetuada pela ADMINISTRAÇÃO, confirmando, por meio de O cio, nos moldes indicados no Anexo V deste Instrumento, caso a movimentação não tenha sido efetuada pela Administração via meio eletrônico.</w:t>
      </w:r>
    </w:p>
    <w:p w14:paraId="5A00D067">
      <w:pPr>
        <w:pStyle w:val="3"/>
        <w:numPr>
          <w:ilvl w:val="0"/>
          <w:numId w:val="4"/>
        </w:numPr>
        <w:ind w:left="311" w:right="75" w:hanging="236"/>
      </w:pPr>
      <w:r>
        <w:t>A INSTITUIÇÃO FINANCEIRA disponibiliza à ADMINISTRAÇÃO aplicativo, via internet, para consulta de saldos e extratos e para movimentação, se for o caso, da conta-depósito vinculada- bloqueada para movimentação, após autorização expressa da ADMINISTRAÇÃO, para recebimento de chave e senhas de acesso a sistema eletrônico.</w:t>
      </w:r>
    </w:p>
    <w:p w14:paraId="0C721EB6">
      <w:pPr>
        <w:pStyle w:val="3"/>
        <w:numPr>
          <w:ilvl w:val="1"/>
          <w:numId w:val="4"/>
        </w:numPr>
        <w:ind w:left="494" w:right="75" w:hanging="419"/>
      </w:pPr>
      <w:r>
        <w:t>O fluxo operacional se dará nos seguintes termos:</w:t>
      </w:r>
    </w:p>
    <w:p w14:paraId="6865126C">
      <w:pPr>
        <w:pStyle w:val="3"/>
        <w:numPr>
          <w:ilvl w:val="2"/>
          <w:numId w:val="4"/>
        </w:numPr>
        <w:ind w:left="85" w:right="75" w:hanging="85"/>
      </w:pPr>
      <w:r>
        <w:t>O acesso da ADMINISTRAÇÃO às contas-depósitos vinculadas - bloqueadas para movimentação fica condicionado à expressa autorização, formalizada em caráter irrevogável e irretratável, nos termos do Anexo VI deste Instrumento, pelos Proponentes, titulares das contas, quando do processo de entrega da documentação junto à agência da INSTITUIÇÃO FINANCEIRA;</w:t>
      </w:r>
    </w:p>
    <w:p w14:paraId="064BB8BB">
      <w:pPr>
        <w:pStyle w:val="3"/>
        <w:numPr>
          <w:ilvl w:val="2"/>
          <w:numId w:val="4"/>
        </w:numPr>
        <w:ind w:left="85" w:right="75" w:hanging="85"/>
      </w:pPr>
      <w:r>
        <w:t>Os recursos depositados nas contas-depósitos vinculadas-bloqueadas para movimentação serão remunerados conforme índice de correção da poupança pro rata die; e</w:t>
      </w:r>
    </w:p>
    <w:p w14:paraId="77ADF6B5">
      <w:pPr>
        <w:pStyle w:val="3"/>
        <w:numPr>
          <w:ilvl w:val="2"/>
          <w:numId w:val="4"/>
        </w:numPr>
        <w:ind w:left="85" w:right="75" w:hanging="85"/>
      </w:pPr>
      <w:r>
        <w:t>Eventual alteração da forma de correção da poupança prevista no subitem 9.1.2 deste Instrumento implicará a revisão deste Termo de Cooperação Técnica.</w:t>
      </w:r>
    </w:p>
    <w:p w14:paraId="64AFA52E">
      <w:pPr>
        <w:pStyle w:val="3"/>
        <w:spacing w:before="0" w:after="0" w:line="331" w:lineRule="auto"/>
        <w:ind w:left="85" w:right="3765" w:firstLine="0"/>
        <w:jc w:val="left"/>
      </w:pPr>
      <w:r>
        <w:rPr>
          <w:b/>
        </w:rPr>
        <w:t xml:space="preserve">CLÁUSULA QUARTA - DAS COMPETÊNCIAS E RESPONSABILIDADES </w:t>
      </w:r>
      <w:r>
        <w:t>À ADMINISTRAÇÃO compete:</w:t>
      </w:r>
    </w:p>
    <w:p w14:paraId="3107C2A0">
      <w:pPr>
        <w:pStyle w:val="3"/>
        <w:numPr>
          <w:ilvl w:val="0"/>
          <w:numId w:val="5"/>
        </w:numPr>
        <w:ind w:left="311" w:right="75" w:hanging="236"/>
      </w:pPr>
      <w:r>
        <w:t>Assinar o Termo de Adesão ao Regulamento da INSTITUIÇÃO FINANCEIRA, onde está estabelecido o vínculo jurídico com a INSTITUIÇÃO FINANCEIRA, para amparar a utilização de qualquer aplicativo;</w:t>
      </w:r>
    </w:p>
    <w:p w14:paraId="6B5A6DFA">
      <w:pPr>
        <w:pStyle w:val="3"/>
        <w:numPr>
          <w:ilvl w:val="0"/>
          <w:numId w:val="5"/>
        </w:numPr>
        <w:ind w:left="311" w:right="75" w:hanging="236"/>
      </w:pPr>
      <w:r>
        <w:t>Designar, por meio de O cio, conforme Anexo VII do presente Instrumento, até, no máximo, 4 (quatro) servidores para os quais a INSTITUIÇÃO FINANCEIRA disponibilizará chaves e senhas de acesso ao autoatendimento à Administração, com poderes somente para consultas aos saldos e aos extratos das contas-depósitos vinculadas - bloqueadas para movimentação;</w:t>
      </w:r>
    </w:p>
    <w:p w14:paraId="53448222">
      <w:pPr>
        <w:pStyle w:val="3"/>
        <w:numPr>
          <w:ilvl w:val="0"/>
          <w:numId w:val="5"/>
        </w:numPr>
        <w:ind w:left="311" w:right="75" w:hanging="236"/>
      </w:pPr>
      <w:r>
        <w:t>Remeter à INSTITUIÇÃO FINANCEIRA arquivos em modelo específico, acordado entre os Partícipes, solicitando o cadastramento das contas-depósitos vinculadas - bloqueadas para movimentação ou remeter à INSTITUIÇÃO FINANCEIRA O cio, solicitando a abertura das contas-depósitos vinculadas bloqueadas para movimentação;</w:t>
      </w:r>
    </w:p>
    <w:p w14:paraId="138F121F">
      <w:pPr>
        <w:pStyle w:val="3"/>
        <w:numPr>
          <w:ilvl w:val="0"/>
          <w:numId w:val="5"/>
        </w:numPr>
        <w:ind w:left="311" w:right="75" w:hanging="236"/>
      </w:pPr>
      <w:r>
        <w:t>Remeter Ofícios à Agência da INSTITUIÇÃO FINANCEIRA, solicitando a movimentação de recursos das contas-depósitos vinculadas - bloqueadas para movimentação ou movimentá-los por meio eletrônico;</w:t>
      </w:r>
    </w:p>
    <w:p w14:paraId="1CD7C708">
      <w:pPr>
        <w:pStyle w:val="3"/>
        <w:numPr>
          <w:ilvl w:val="0"/>
          <w:numId w:val="5"/>
        </w:numPr>
        <w:ind w:left="311" w:right="75" w:hanging="236"/>
      </w:pPr>
      <w:r>
        <w:t>Comunicar ao Prestador de Serviços, na forma do Anexo VIII do presente Instrumento, o cadastramento das contas-depósitos vinculadas - bloqueadas para movimentação, orientando-os a comparecer à Agência da INSTITUIÇÃO FINANCEIRA, para providenciara regularização, entrega de documentos e assinatura da autorização, em caráter irrevogável e irretratável, nos termos do Anexo VI deste instrumento, para que a ADMINISTRAÇÃO possa ter acesso aos saldos e aos extratos da conta-depósito vinculada - bloqueada para movimentação, bem como solicitar movimentações financeiras;</w:t>
      </w:r>
    </w:p>
    <w:p w14:paraId="573DDEA0">
      <w:pPr>
        <w:pStyle w:val="3"/>
        <w:numPr>
          <w:ilvl w:val="0"/>
          <w:numId w:val="5"/>
        </w:numPr>
        <w:ind w:left="311" w:right="75" w:hanging="236"/>
      </w:pPr>
      <w:r>
        <w:t>Prover os ajustes técnicos de tecnologia da informação para possibilitar o acesso aos sistemas de autoatendimento, por intermédio do qual será viabilizado o acesso aos saldos e aos extratos das contas depósitos vinculadas-bloqueadas para movimentação;</w:t>
      </w:r>
    </w:p>
    <w:p w14:paraId="2616ED03">
      <w:pPr>
        <w:pStyle w:val="3"/>
        <w:numPr>
          <w:ilvl w:val="0"/>
          <w:numId w:val="5"/>
        </w:numPr>
        <w:ind w:left="311" w:right="75" w:hanging="236"/>
      </w:pPr>
      <w:r>
        <w:t>Adequar-se a eventuais alterações nos serviços oferecidos pela INSTITUIÇÃO FINANCEIRA;</w:t>
      </w:r>
    </w:p>
    <w:p w14:paraId="2ED785BB">
      <w:pPr>
        <w:pStyle w:val="3"/>
        <w:numPr>
          <w:ilvl w:val="0"/>
          <w:numId w:val="5"/>
        </w:numPr>
        <w:ind w:left="311" w:right="75" w:hanging="236"/>
      </w:pPr>
      <w:r>
        <w:t>Instruir os usuários sobre forma de acesso às transações dos sistemas de autoatendimento da INSTITUIÇÃO FINANCEIRA;</w:t>
      </w:r>
    </w:p>
    <w:p w14:paraId="195C33E7">
      <w:pPr>
        <w:pStyle w:val="3"/>
        <w:numPr>
          <w:ilvl w:val="0"/>
          <w:numId w:val="5"/>
        </w:numPr>
        <w:ind w:left="311" w:right="75" w:hanging="236"/>
      </w:pPr>
      <w:r>
        <w:t>Manter rígido controle de segurança das senhas de acesso aos sistemas de autoatendimento da INSTITUIÇÃO FINANCEIRA;</w:t>
      </w:r>
    </w:p>
    <w:p w14:paraId="53539E75">
      <w:pPr>
        <w:pStyle w:val="3"/>
        <w:numPr>
          <w:ilvl w:val="0"/>
          <w:numId w:val="5"/>
        </w:numPr>
        <w:ind w:left="311" w:right="75" w:hanging="236"/>
      </w:pPr>
      <w:r>
        <w:t>Assumir como de sua inteira responsabilidade os prejuízos que decorrerem do mau uso ou da quebra de sigilo das senhas dos servidores devidamente cadastrados nos sistemas de autoatendimento, conforme item 2 desta cláusula, cuidando de substituí-las, imediatamente, caso suspeite de que tenham se tornado de conhecimento de terceiros não autorizados;</w:t>
      </w:r>
    </w:p>
    <w:p w14:paraId="04BAA11E">
      <w:pPr>
        <w:pStyle w:val="3"/>
        <w:numPr>
          <w:ilvl w:val="0"/>
          <w:numId w:val="5"/>
        </w:numPr>
        <w:ind w:left="311" w:right="75" w:hanging="236"/>
      </w:pPr>
      <w:r>
        <w:t>Responsabilizar-se por prejuízos decorrentes de transações não concluídas em razão de falha de seu equipamento e/ou erros de processamento devido da inexistência de informação ou de fornecimento incompleto de informações;</w:t>
      </w:r>
    </w:p>
    <w:p w14:paraId="7326FBA5">
      <w:pPr>
        <w:pStyle w:val="3"/>
        <w:numPr>
          <w:ilvl w:val="0"/>
          <w:numId w:val="5"/>
        </w:numPr>
        <w:ind w:left="311" w:right="75" w:hanging="236"/>
      </w:pPr>
      <w:r>
        <w:t>Comunicar tempestivamente à INSTITUIÇÃO FINANCEIRA qualquer anormalidade detectada que possa comprometer o perfeito funcionamento da conexão aos sistemas de autoatendimento, em especial, no que concerne à segurança das informações;</w:t>
      </w:r>
    </w:p>
    <w:p w14:paraId="2E82C88C">
      <w:pPr>
        <w:pStyle w:val="3"/>
        <w:numPr>
          <w:ilvl w:val="0"/>
          <w:numId w:val="5"/>
        </w:numPr>
        <w:ind w:left="311" w:right="75" w:hanging="236"/>
      </w:pPr>
      <w:r>
        <w:t>Permitir, a qualquer tempo, que técnicos da INSTITUIÇÃO FINANCEIRA possam vistoriar o hardware e software u lizados para conexão aos sistemas de autoatendimento; e</w:t>
      </w:r>
    </w:p>
    <w:p w14:paraId="3CB98F78">
      <w:pPr>
        <w:pStyle w:val="3"/>
        <w:numPr>
          <w:ilvl w:val="0"/>
          <w:numId w:val="5"/>
        </w:numPr>
        <w:ind w:left="311" w:right="75" w:hanging="236"/>
      </w:pPr>
      <w:r>
        <w:t>Não divulgar quaisquer informações contidas nas transações efetuadas nos sistemas de autoatendimento colocados à sua disposição, de modo a manter o sigilo bancário, a privacidade em face de servidores, e outras pessoas integrantes da ADMINISTRAÇÃO que não sejam usuários, e as normas de segurança da informação da INSTITUIÇÃO FINANCEIRA.</w:t>
      </w:r>
    </w:p>
    <w:p w14:paraId="6AE5C0F8">
      <w:pPr>
        <w:pStyle w:val="3"/>
        <w:spacing w:before="0" w:after="0" w:line="331" w:lineRule="auto"/>
        <w:ind w:left="85" w:right="850" w:firstLine="0"/>
        <w:jc w:val="left"/>
      </w:pPr>
      <w:r>
        <w:rPr>
          <w:b/>
        </w:rPr>
        <w:t xml:space="preserve">CLÁUSULA QUINTA - DAS COMPETÊNCIAS E RESPONSABILIDADES DA INSTITUIÇÃO FINANCEIRA </w:t>
      </w:r>
      <w:r>
        <w:t>À INSTITUIÇÃO FINANCEIRA compete:</w:t>
      </w:r>
    </w:p>
    <w:p w14:paraId="569B5E26">
      <w:pPr>
        <w:pStyle w:val="3"/>
        <w:ind w:left="85" w:right="75" w:firstLine="0"/>
      </w:pPr>
      <w:r>
        <w:t>1. Disponibilizar os sistemas de autoatendimento à ADMINISTRAÇÃO;</w:t>
      </w:r>
    </w:p>
    <w:p w14:paraId="48060674">
      <w:pPr>
        <w:pStyle w:val="3"/>
        <w:ind w:left="85" w:right="75" w:firstLine="0"/>
      </w:pPr>
      <w:r>
        <w:t>2.Gerar e fornecer até 4 (quatro) chaves e senhas iniciais de acesso, para utilização na primeira conexão aos sistemas de autoatendimento, oportunidade na qual as senhas serão obrigatoriamente substituídas pelos respectivos detentores das chaves, por outra de conhecimento exclusivo do usuário;</w:t>
      </w:r>
    </w:p>
    <w:p w14:paraId="211C6D09">
      <w:pPr>
        <w:pStyle w:val="3"/>
        <w:numPr>
          <w:ilvl w:val="0"/>
          <w:numId w:val="6"/>
        </w:numPr>
        <w:ind w:left="85" w:right="75" w:hanging="85"/>
      </w:pPr>
      <w:r>
        <w:t>Informar à ADMINISTRAÇÃO quaisquer alterações nos serviços oferecidos pela INSTITUIÇÃO FINANCEIRA, por intermédio dos sistemas de autoatendimento ou via O cio;</w:t>
      </w:r>
    </w:p>
    <w:p w14:paraId="257E3162">
      <w:pPr>
        <w:pStyle w:val="3"/>
        <w:numPr>
          <w:ilvl w:val="0"/>
          <w:numId w:val="6"/>
        </w:numPr>
        <w:ind w:left="85" w:right="75" w:hanging="85"/>
      </w:pPr>
      <w:r>
        <w:t>Prestar o apoio técnico que se fizer necessário à manutenção do serviço, objeto deste Instrumento, e ao cadastramento de contas-depósitos vinculadas-bloqueadas para movimentação;</w:t>
      </w:r>
    </w:p>
    <w:p w14:paraId="062C6C70">
      <w:pPr>
        <w:pStyle w:val="3"/>
        <w:numPr>
          <w:ilvl w:val="0"/>
          <w:numId w:val="6"/>
        </w:numPr>
        <w:ind w:left="85" w:right="75" w:hanging="85"/>
      </w:pPr>
      <w:r>
        <w:t>Gerar e encaminhar, via sistema de autoatendimento, os arquivos retorno do resultado do cadastramento das contas-depósitos vinculadas-bloqueadas para movimentação ou encaminhar O cio, contendo o número da conta aberta em nome do Prestador dos Serviços;</w:t>
      </w:r>
    </w:p>
    <w:p w14:paraId="136130CF">
      <w:pPr>
        <w:pStyle w:val="3"/>
        <w:ind w:left="85" w:right="75" w:firstLine="0"/>
      </w:pPr>
      <w:r>
        <w:t>6.Orientar sua rede de agências quanto aos procedimentos operacionais específicos objeto deste Instrumento; e</w:t>
      </w:r>
    </w:p>
    <w:p w14:paraId="56B4B158">
      <w:pPr>
        <w:pStyle w:val="3"/>
        <w:ind w:left="85" w:right="75" w:firstLine="0"/>
      </w:pPr>
      <w:r>
        <w:t>7. Informar à ADMINISTRAÇÃO os procedimentos adotados, em atenção aos Ofícios recebidos.</w:t>
      </w:r>
    </w:p>
    <w:p w14:paraId="30B70774">
      <w:pPr>
        <w:pStyle w:val="3"/>
        <w:spacing w:before="0" w:after="89" w:line="259" w:lineRule="auto"/>
        <w:ind w:left="85" w:right="850" w:firstLine="0"/>
        <w:jc w:val="left"/>
      </w:pPr>
      <w:r>
        <w:rPr>
          <w:b/>
        </w:rPr>
        <w:t>CLÁUSULA SEXTA - DOS RECURSOS FINANCEIROS E MATERIAIS</w:t>
      </w:r>
    </w:p>
    <w:p w14:paraId="5910FB5F">
      <w:pPr>
        <w:pStyle w:val="3"/>
        <w:ind w:left="85" w:right="75" w:firstLine="0"/>
      </w:pPr>
      <w:r>
        <w:t>Este Termo de Cooperação Técnica não implica desembolso, a qualquer tulo, presente ou futuro, sendo vedada a transferência de recursos financeiros entre os Partícipes.</w:t>
      </w:r>
    </w:p>
    <w:p w14:paraId="75C1263D">
      <w:pPr>
        <w:pStyle w:val="3"/>
        <w:spacing w:before="0" w:after="89" w:line="259" w:lineRule="auto"/>
        <w:ind w:left="85" w:right="850" w:firstLine="0"/>
        <w:jc w:val="left"/>
      </w:pPr>
      <w:r>
        <w:rPr>
          <w:b/>
        </w:rPr>
        <w:t>CLÁUSULA SÉTIMA - DA VIGÊNCIA</w:t>
      </w:r>
    </w:p>
    <w:p w14:paraId="7FBB3FE0">
      <w:pPr>
        <w:pStyle w:val="3"/>
        <w:ind w:left="85" w:right="75" w:firstLine="0"/>
      </w:pPr>
      <w:r>
        <w:t>* Observar a Orientação Normativa/AGU nº 44, de 26 de fevereiro de 2014.</w:t>
      </w:r>
    </w:p>
    <w:p w14:paraId="0CB0B07F">
      <w:pPr>
        <w:pStyle w:val="3"/>
        <w:ind w:left="85" w:right="75" w:firstLine="0"/>
      </w:pPr>
      <w:r>
        <w:t>O presente Termo de Cooperação Técnica poderá ter sua vigência limitada a até 60 (sessenta) meses, a contar da data de sua assinatura.</w:t>
      </w:r>
    </w:p>
    <w:p w14:paraId="2674F0ED">
      <w:pPr>
        <w:pStyle w:val="3"/>
        <w:spacing w:before="0" w:after="89" w:line="259" w:lineRule="auto"/>
        <w:ind w:left="85" w:right="850" w:firstLine="0"/>
        <w:jc w:val="left"/>
      </w:pPr>
      <w:r>
        <w:rPr>
          <w:b/>
        </w:rPr>
        <w:t>CLÁUSULA OITAVA - DA PUBLICAÇÃO</w:t>
      </w:r>
    </w:p>
    <w:p w14:paraId="1B7C5519">
      <w:pPr>
        <w:pStyle w:val="3"/>
        <w:ind w:left="85" w:right="75" w:firstLine="0"/>
      </w:pPr>
      <w:r>
        <w:t>A publicação de extrato do presente Instrumento no Diário Oficial da União será providenciada pela ADMINISTRAÇÃO até o 5º (quinto) dia ú l do mês subsequente à data de sua assinatura, para ocorrer no prazo de 20 (vinte) dias a par r daquela data.</w:t>
      </w:r>
    </w:p>
    <w:p w14:paraId="2E23D117">
      <w:pPr>
        <w:pStyle w:val="3"/>
        <w:spacing w:before="0" w:after="89" w:line="259" w:lineRule="auto"/>
        <w:ind w:left="85" w:right="850" w:firstLine="0"/>
        <w:jc w:val="left"/>
      </w:pPr>
      <w:r>
        <w:rPr>
          <w:b/>
        </w:rPr>
        <w:t>CLÁUSULA NONA - DAS ALTERAÇÕES</w:t>
      </w:r>
    </w:p>
    <w:p w14:paraId="62D8DA74">
      <w:pPr>
        <w:pStyle w:val="3"/>
        <w:ind w:left="85" w:right="75" w:firstLine="0"/>
      </w:pPr>
      <w:r>
        <w:t>Sempre que necessário, as cláusulas deste Termo de Cooperação Técnica, à exceção da que trata do objeto, poderão ser aditadas, modificadas ou suprimidas, mediante Termo Aditivo, celebrado entre os Partícipes, passando esses termos a fazer parte integrante deste Instrumento como um todo, único e indivisível.</w:t>
      </w:r>
    </w:p>
    <w:p w14:paraId="4764B27B">
      <w:pPr>
        <w:pStyle w:val="3"/>
        <w:spacing w:before="0" w:after="89" w:line="259" w:lineRule="auto"/>
        <w:ind w:left="85" w:right="850" w:firstLine="0"/>
        <w:jc w:val="left"/>
      </w:pPr>
      <w:r>
        <w:rPr>
          <w:b/>
        </w:rPr>
        <w:t>CLÁUSULA DÉCIMA - DA RESCISÃO</w:t>
      </w:r>
    </w:p>
    <w:p w14:paraId="627B4C68">
      <w:pPr>
        <w:pStyle w:val="3"/>
        <w:ind w:left="85" w:right="75" w:firstLine="0"/>
      </w:pPr>
      <w:r>
        <w:t>Este Termo de Cooperação Técnica poderá ser denunciado por qualquer dos Partícipes em razão do descumprimento de qualquer das obrigações ou condições nele pactuadas, bem assim pela superveniência de norma legal ou fato administrativo que o torne formal ou materialmente inexequível ou, ainda, por ato unilateral, mediante comunicação prévia da parte que dele se desinteressar, com antecedência mínima de 90 (noventa) dias, ficando os Partícipes responsáveis pelas obrigações anteriormente assumidas.</w:t>
      </w:r>
    </w:p>
    <w:p w14:paraId="25BFAC9E">
      <w:pPr>
        <w:pStyle w:val="3"/>
        <w:spacing w:before="0" w:after="89" w:line="259" w:lineRule="auto"/>
        <w:ind w:left="85" w:right="850" w:firstLine="0"/>
        <w:jc w:val="left"/>
      </w:pPr>
      <w:r>
        <w:rPr>
          <w:b/>
        </w:rPr>
        <w:t>CLÁUSULA DÉCIMA PRIMEIRA - DO FORO</w:t>
      </w:r>
    </w:p>
    <w:p w14:paraId="2EECF901">
      <w:pPr>
        <w:pStyle w:val="3"/>
        <w:ind w:left="85" w:right="75" w:firstLine="0"/>
      </w:pPr>
      <w:r>
        <w:t>Os casos omissos e/ou situações contraditórias deste Termo de Cooperação Técnica deverão ser resolvidos mediante conciliação entre os Partícipes, com prévia comunicação por escrito da ocorrência, consignando prazo para resposta, e todos aqueles que não puderem ser resolvidos dessa forma serão dirimidos pela Jus ça Federal, na Seção Judiciária de_________.</w:t>
      </w:r>
    </w:p>
    <w:p w14:paraId="2A05C7F1">
      <w:pPr>
        <w:pStyle w:val="3"/>
        <w:ind w:left="85" w:right="75" w:firstLine="0"/>
      </w:pPr>
      <w:r>
        <w:t>E por estarem justos e de acordo, os Partícipes firmam o presente instrumento em 2 (duas) vias de igual teor e forma, perante as testemunhas que também o subscrevem, para que produza os legítimos efeitos de direito.</w:t>
      </w:r>
    </w:p>
    <w:p w14:paraId="711D3254">
      <w:pPr>
        <w:pStyle w:val="3"/>
        <w:spacing w:before="0" w:after="89" w:line="259" w:lineRule="auto"/>
        <w:ind w:left="90" w:firstLine="0"/>
        <w:jc w:val="left"/>
      </w:pPr>
      <w:r>
        <w:t xml:space="preserve"> </w:t>
      </w:r>
    </w:p>
    <w:p w14:paraId="588C3739">
      <w:pPr>
        <w:pStyle w:val="3"/>
        <w:spacing w:before="0" w:after="19" w:line="240" w:lineRule="auto"/>
        <w:ind w:left="85" w:right="75" w:firstLine="0"/>
      </w:pPr>
      <w:r>
        <w:t>_____________________</w:t>
      </w:r>
    </w:p>
    <w:p w14:paraId="643B1B24">
      <w:pPr>
        <w:pStyle w:val="3"/>
        <w:spacing w:before="0" w:after="392" w:line="240" w:lineRule="auto"/>
        <w:ind w:left="85" w:right="75" w:firstLine="0"/>
      </w:pPr>
      <w:r>
        <w:t>(Local e data)</w:t>
      </w:r>
    </w:p>
    <w:p w14:paraId="654DC16F">
      <w:pPr>
        <w:pStyle w:val="3"/>
        <w:ind w:left="85" w:right="75" w:firstLine="0"/>
      </w:pPr>
      <w:r>
        <w:t xml:space="preserve">Assinatura do representante da </w:t>
      </w:r>
    </w:p>
    <w:p w14:paraId="59BE6A5E">
      <w:pPr>
        <w:pStyle w:val="3"/>
        <w:ind w:left="85" w:right="75" w:firstLine="0"/>
      </w:pPr>
      <w:r>
        <w:t>ADMINISTRAÇÃO</w:t>
      </w:r>
    </w:p>
    <w:p w14:paraId="6068747E">
      <w:pPr>
        <w:pStyle w:val="3"/>
        <w:spacing w:before="0" w:after="89" w:line="259" w:lineRule="auto"/>
        <w:ind w:left="90" w:firstLine="0"/>
        <w:jc w:val="left"/>
      </w:pPr>
      <w:r>
        <w:t xml:space="preserve"> </w:t>
      </w:r>
    </w:p>
    <w:p w14:paraId="050AAED6">
      <w:pPr>
        <w:pStyle w:val="3"/>
        <w:ind w:left="85" w:right="6085" w:firstLine="0"/>
      </w:pPr>
      <w:r>
        <w:t>Assinatura do representante da INSTITUIÇÃO FINANCEIRA</w:t>
      </w:r>
    </w:p>
    <w:p w14:paraId="744C5070">
      <w:pPr>
        <w:pStyle w:val="3"/>
        <w:spacing w:before="0" w:after="89" w:line="259" w:lineRule="auto"/>
        <w:ind w:left="90" w:firstLine="0"/>
        <w:jc w:val="left"/>
      </w:pPr>
      <w:r>
        <w:t xml:space="preserve"> </w:t>
      </w:r>
    </w:p>
    <w:p w14:paraId="55ED7BF7">
      <w:pPr>
        <w:pStyle w:val="3"/>
        <w:spacing w:before="0" w:after="0" w:line="259" w:lineRule="auto"/>
        <w:ind w:left="85" w:right="850" w:firstLine="0"/>
        <w:jc w:val="left"/>
      </w:pPr>
      <w:r>
        <w:rPr>
          <w:b/>
        </w:rPr>
        <w:t>Testemunhas:</w:t>
      </w:r>
    </w:p>
    <w:p w14:paraId="49842E34">
      <w:pPr>
        <w:pStyle w:val="3"/>
        <w:spacing w:before="0" w:after="0" w:line="331" w:lineRule="auto"/>
        <w:ind w:left="85" w:right="5554" w:firstLine="0"/>
      </w:pPr>
      <w:r>
        <w:t>___________________________________ Nome:</w:t>
      </w:r>
    </w:p>
    <w:p w14:paraId="00D2F96A">
      <w:pPr>
        <w:pStyle w:val="3"/>
        <w:ind w:left="85" w:right="75" w:firstLine="0"/>
      </w:pPr>
      <w:r>
        <w:t>CPF:</w:t>
      </w:r>
    </w:p>
    <w:p w14:paraId="36F3BA91">
      <w:pPr>
        <w:pStyle w:val="3"/>
        <w:spacing w:before="0" w:after="118" w:line="235" w:lineRule="auto"/>
        <w:ind w:left="85" w:right="6450" w:firstLine="0"/>
        <w:jc w:val="left"/>
      </w:pPr>
      <w:r>
        <w:t>_________________________________ Nome: CPF:</w:t>
      </w:r>
    </w:p>
    <w:p w14:paraId="202F11C3">
      <w:pPr>
        <w:pStyle w:val="3"/>
        <w:spacing w:before="0" w:after="89" w:line="259" w:lineRule="auto"/>
        <w:ind w:left="90" w:firstLine="0"/>
        <w:jc w:val="left"/>
      </w:pPr>
      <w:r>
        <w:t xml:space="preserve"> </w:t>
      </w:r>
    </w:p>
    <w:p w14:paraId="45BB8D87">
      <w:pPr>
        <w:pStyle w:val="3"/>
        <w:spacing w:before="0" w:after="89" w:line="259" w:lineRule="auto"/>
        <w:ind w:left="90" w:firstLine="0"/>
        <w:jc w:val="left"/>
      </w:pPr>
      <w:r>
        <w:t xml:space="preserve"> </w:t>
      </w:r>
    </w:p>
    <w:p w14:paraId="7C4FECC2">
      <w:pPr>
        <w:pStyle w:val="3"/>
        <w:spacing w:before="0" w:after="89" w:line="259" w:lineRule="auto"/>
        <w:ind w:left="90" w:firstLine="0"/>
        <w:jc w:val="left"/>
      </w:pPr>
    </w:p>
    <w:p w14:paraId="3AB52BEF">
      <w:pPr>
        <w:pStyle w:val="3"/>
        <w:spacing w:before="0" w:after="89" w:line="259" w:lineRule="auto"/>
        <w:ind w:left="90" w:firstLine="0"/>
        <w:jc w:val="left"/>
      </w:pPr>
    </w:p>
    <w:p w14:paraId="270850DB">
      <w:pPr>
        <w:pStyle w:val="3"/>
        <w:spacing w:before="0" w:after="89" w:line="259" w:lineRule="auto"/>
        <w:ind w:left="90" w:firstLine="0"/>
        <w:jc w:val="left"/>
      </w:pPr>
    </w:p>
    <w:p w14:paraId="43F16BB6">
      <w:pPr>
        <w:pStyle w:val="3"/>
        <w:spacing w:before="0" w:after="89" w:line="259" w:lineRule="auto"/>
        <w:ind w:left="90" w:firstLine="0"/>
        <w:jc w:val="left"/>
      </w:pPr>
    </w:p>
    <w:p w14:paraId="198F5DAA">
      <w:pPr>
        <w:pStyle w:val="3"/>
        <w:spacing w:before="0" w:after="89" w:line="259" w:lineRule="auto"/>
        <w:ind w:left="90" w:firstLine="0"/>
        <w:jc w:val="left"/>
      </w:pPr>
    </w:p>
    <w:p w14:paraId="03362DE6">
      <w:pPr>
        <w:pStyle w:val="3"/>
        <w:spacing w:before="0" w:after="89" w:line="259" w:lineRule="auto"/>
        <w:ind w:left="90" w:firstLine="0"/>
        <w:jc w:val="left"/>
      </w:pPr>
    </w:p>
    <w:p w14:paraId="5A6BE1DD">
      <w:pPr>
        <w:pStyle w:val="3"/>
        <w:spacing w:before="0" w:after="89" w:line="259" w:lineRule="auto"/>
        <w:ind w:left="90" w:firstLine="0"/>
        <w:jc w:val="left"/>
      </w:pPr>
    </w:p>
    <w:p w14:paraId="7C76AEC4">
      <w:pPr>
        <w:pStyle w:val="3"/>
        <w:spacing w:before="0" w:after="89" w:line="259" w:lineRule="auto"/>
        <w:ind w:left="0" w:firstLine="0"/>
        <w:jc w:val="left"/>
      </w:pPr>
    </w:p>
    <w:p w14:paraId="7CE81F6C">
      <w:pPr>
        <w:pStyle w:val="3"/>
        <w:spacing w:before="0" w:after="89" w:line="259" w:lineRule="auto"/>
        <w:ind w:left="90" w:firstLine="0"/>
        <w:jc w:val="left"/>
      </w:pPr>
    </w:p>
    <w:p w14:paraId="705BFA23">
      <w:pPr>
        <w:pStyle w:val="3"/>
        <w:spacing w:before="0" w:after="89" w:line="259" w:lineRule="auto"/>
        <w:ind w:left="90" w:firstLine="0"/>
        <w:jc w:val="left"/>
      </w:pPr>
    </w:p>
    <w:p w14:paraId="3BBB2B82">
      <w:pPr>
        <w:pStyle w:val="2"/>
        <w:ind w:left="10" w:right="0" w:firstLine="90"/>
      </w:pPr>
      <w:r>
        <w:t>Anexo I do Termo de Cooperação Técnica nº _____/_____</w:t>
      </w:r>
    </w:p>
    <w:p w14:paraId="2E0403C1">
      <w:pPr>
        <w:pStyle w:val="3"/>
        <w:ind w:left="85" w:right="75" w:firstLine="0"/>
      </w:pPr>
      <w:r>
        <w:t>Ofício nº _____/_____ - ADMINISTRAÇÃO PÚBLICA FEDERAL_________ de _______________de 20__.</w:t>
      </w:r>
    </w:p>
    <w:p w14:paraId="0FEBC988">
      <w:pPr>
        <w:pStyle w:val="3"/>
        <w:ind w:left="85" w:right="75" w:firstLine="0"/>
      </w:pPr>
      <w:r>
        <w:t>A Sua Senhoria o(a) Senhor(a)</w:t>
      </w:r>
    </w:p>
    <w:p w14:paraId="5A5FAE8D">
      <w:pPr>
        <w:pStyle w:val="3"/>
        <w:ind w:left="85" w:right="75" w:firstLine="0"/>
      </w:pPr>
      <w:r>
        <w:t>(nome)</w:t>
      </w:r>
    </w:p>
    <w:p w14:paraId="53322887">
      <w:pPr>
        <w:pStyle w:val="3"/>
        <w:ind w:left="85" w:right="75" w:firstLine="0"/>
      </w:pPr>
      <w:r>
        <w:t>(cargo/Gerente)</w:t>
      </w:r>
    </w:p>
    <w:p w14:paraId="32FE32C0">
      <w:pPr>
        <w:pStyle w:val="3"/>
        <w:ind w:left="85" w:right="75" w:firstLine="0"/>
      </w:pPr>
      <w:r>
        <w:t>(Endereço com CEP)</w:t>
      </w:r>
    </w:p>
    <w:p w14:paraId="61A82E92">
      <w:pPr>
        <w:pStyle w:val="3"/>
        <w:ind w:left="85" w:right="75" w:firstLine="0"/>
      </w:pPr>
      <w:r>
        <w:t>Senhor(a) Gerente,</w:t>
      </w:r>
    </w:p>
    <w:p w14:paraId="05FAD6C5">
      <w:pPr>
        <w:pStyle w:val="3"/>
        <w:ind w:left="85" w:right="75" w:firstLine="0"/>
      </w:pPr>
      <w:r>
        <w:t>Reporto-me ao Termo de Cooperação Técnica nº _____/_____, firmado com essa Instituição, para solicitar que, excepcionalmente, promova o cadastramento de conta-depósito vinculada - bloqueada para movimentação -, em nome do Prestador de Serviços a seguir indicado, destinada a receber recursos retidos de rubricas constantes na planilha de custos e formação de preços do Contrato nº ___/____, firmado por esta ADMINISTRAÇÃO PÚBLICA FEDERAL:</w:t>
      </w:r>
    </w:p>
    <w:p w14:paraId="7671B38C">
      <w:pPr>
        <w:pStyle w:val="3"/>
        <w:ind w:left="85" w:right="75" w:firstLine="0"/>
      </w:pPr>
      <w:r>
        <w:t>CNPJ: ______________</w:t>
      </w:r>
    </w:p>
    <w:p w14:paraId="0002C1B1">
      <w:pPr>
        <w:pStyle w:val="3"/>
        <w:ind w:left="85" w:right="75" w:firstLine="0"/>
      </w:pPr>
      <w:r>
        <w:t>Razão Social:________________________</w:t>
      </w:r>
    </w:p>
    <w:p w14:paraId="6E7FF236">
      <w:pPr>
        <w:pStyle w:val="3"/>
        <w:ind w:left="85" w:right="75" w:firstLine="0"/>
      </w:pPr>
      <w:r>
        <w:t>Nome Personalizado: _________________________</w:t>
      </w:r>
    </w:p>
    <w:p w14:paraId="1DDA635B">
      <w:pPr>
        <w:pStyle w:val="3"/>
        <w:ind w:left="85" w:right="75" w:firstLine="0"/>
      </w:pPr>
      <w:r>
        <w:t>Endereço: __________________________________</w:t>
      </w:r>
    </w:p>
    <w:p w14:paraId="359878AD">
      <w:pPr>
        <w:pStyle w:val="3"/>
        <w:ind w:left="85" w:right="75" w:firstLine="0"/>
      </w:pPr>
      <w:r>
        <w:t>Representante Legal: __________________________</w:t>
      </w:r>
    </w:p>
    <w:p w14:paraId="0D5600FF">
      <w:pPr>
        <w:pStyle w:val="3"/>
        <w:ind w:left="85" w:right="75" w:firstLine="0"/>
      </w:pPr>
      <w:r>
        <w:t>CPF do Representante Legal: ______________________</w:t>
      </w:r>
    </w:p>
    <w:p w14:paraId="4FD36F3C">
      <w:pPr>
        <w:pStyle w:val="3"/>
        <w:ind w:left="85" w:right="75" w:firstLine="0"/>
      </w:pPr>
      <w:r>
        <w:t>Atenciosamente,</w:t>
      </w:r>
    </w:p>
    <w:p w14:paraId="459FE705">
      <w:pPr>
        <w:pStyle w:val="3"/>
        <w:spacing w:before="0" w:after="91" w:line="259" w:lineRule="auto"/>
        <w:jc w:val="center"/>
      </w:pPr>
    </w:p>
    <w:p w14:paraId="6D014357">
      <w:pPr>
        <w:pStyle w:val="3"/>
        <w:spacing w:before="0" w:after="91" w:line="259" w:lineRule="auto"/>
        <w:jc w:val="center"/>
      </w:pPr>
      <w:r>
        <w:t>__________________________________________</w:t>
      </w:r>
    </w:p>
    <w:p w14:paraId="621BF639">
      <w:pPr>
        <w:pStyle w:val="3"/>
        <w:spacing w:before="0" w:after="0" w:line="259" w:lineRule="auto"/>
        <w:jc w:val="center"/>
      </w:pPr>
      <w:r>
        <w:t>Assinatura do Ordenador de Despesas da Administração Pública Federal ou do servidor previamente</w:t>
      </w:r>
    </w:p>
    <w:p w14:paraId="766911D6">
      <w:pPr>
        <w:pStyle w:val="3"/>
        <w:spacing w:before="0" w:after="91" w:line="259" w:lineRule="auto"/>
        <w:jc w:val="center"/>
      </w:pPr>
      <w:r>
        <w:t>designado pelo ordenador</w:t>
      </w:r>
    </w:p>
    <w:p w14:paraId="337BF9FB">
      <w:pPr>
        <w:pStyle w:val="3"/>
        <w:spacing w:before="0" w:after="0" w:line="331" w:lineRule="auto"/>
        <w:ind w:left="75" w:right="850" w:firstLine="1914"/>
        <w:rPr>
          <w:b/>
        </w:rPr>
      </w:pPr>
    </w:p>
    <w:p w14:paraId="503DF602">
      <w:pPr>
        <w:pStyle w:val="3"/>
        <w:spacing w:before="0" w:after="0" w:line="331" w:lineRule="auto"/>
        <w:ind w:left="75" w:right="850" w:firstLine="1914"/>
      </w:pPr>
      <w:r>
        <w:rPr>
          <w:b/>
        </w:rPr>
        <w:t xml:space="preserve">Anexo II do Termo de Cooperação Técnica nº _______/_________ </w:t>
      </w:r>
      <w:r>
        <w:t>__________, ___ de ___________ de 20__.</w:t>
      </w:r>
    </w:p>
    <w:p w14:paraId="50898A7A">
      <w:pPr>
        <w:pStyle w:val="3"/>
        <w:ind w:left="85" w:right="75" w:firstLine="0"/>
      </w:pPr>
      <w:r>
        <w:t>Senhor (a) _________,</w:t>
      </w:r>
    </w:p>
    <w:p w14:paraId="66112851">
      <w:pPr>
        <w:pStyle w:val="3"/>
        <w:spacing w:before="0" w:after="118" w:line="235" w:lineRule="auto"/>
        <w:ind w:left="85" w:firstLine="0"/>
      </w:pPr>
      <w:r>
        <w:t xml:space="preserve">Em </w:t>
      </w:r>
      <w:r>
        <w:tab/>
      </w:r>
      <w:r>
        <w:t xml:space="preserve">atenção </w:t>
      </w:r>
      <w:r>
        <w:tab/>
      </w:r>
      <w:r>
        <w:t xml:space="preserve">ao </w:t>
      </w:r>
      <w:r>
        <w:tab/>
      </w:r>
      <w:r>
        <w:t xml:space="preserve">Ofício </w:t>
      </w:r>
      <w:r>
        <w:tab/>
      </w:r>
      <w:r>
        <w:t xml:space="preserve">________ </w:t>
      </w:r>
      <w:r>
        <w:tab/>
      </w:r>
      <w:r>
        <w:t xml:space="preserve">informamos </w:t>
      </w:r>
      <w:r>
        <w:tab/>
      </w:r>
      <w:r>
        <w:t xml:space="preserve">que </w:t>
      </w:r>
      <w:r>
        <w:tab/>
      </w:r>
      <w:r>
        <w:t xml:space="preserve">o </w:t>
      </w:r>
      <w:r>
        <w:tab/>
      </w:r>
      <w:r>
        <w:t xml:space="preserve">representante </w:t>
      </w:r>
      <w:r>
        <w:tab/>
      </w:r>
      <w:r>
        <w:t xml:space="preserve">legal da empresa_______________________,CNPJ </w:t>
      </w:r>
      <w:r>
        <w:tab/>
      </w:r>
      <w:r>
        <w:t xml:space="preserve">_________________, </w:t>
      </w:r>
      <w:r>
        <w:tab/>
      </w:r>
      <w:r>
        <w:t xml:space="preserve">deverá </w:t>
      </w:r>
      <w:r>
        <w:tab/>
      </w:r>
      <w:r>
        <w:t xml:space="preserve">comparecer à agência_____________________para assinar o contrato da abertura de conta-depósito vinculada bloqueada para movimentação, destinada a receber créditos ao amparo na IN nº ___de ___ de ___ de ____, a </w:t>
      </w:r>
      <w:r>
        <w:tab/>
      </w:r>
      <w:r>
        <w:t>tulo de provisão para encargos trabalhistas do Contrato nº________. Ratifico que, conforme previsto no Termo de Cooperação Técnica nº ____/_____firmado com a Instituição Financeira, qualquer tipo de movimentação financeira somente ocorrerá mediante solicitação da ADMINISTRAÇÃO PÚBLICA FEDERAL.</w:t>
      </w:r>
    </w:p>
    <w:p w14:paraId="7F726690">
      <w:pPr>
        <w:pStyle w:val="3"/>
        <w:spacing w:before="0" w:after="91" w:line="259" w:lineRule="auto"/>
        <w:jc w:val="center"/>
      </w:pPr>
    </w:p>
    <w:p w14:paraId="017DF11B">
      <w:pPr>
        <w:pStyle w:val="3"/>
        <w:spacing w:before="0" w:after="91" w:line="259" w:lineRule="auto"/>
        <w:jc w:val="center"/>
      </w:pPr>
      <w:r>
        <w:t>_________________________________,</w:t>
      </w:r>
    </w:p>
    <w:p w14:paraId="50BAD653">
      <w:pPr>
        <w:pStyle w:val="3"/>
        <w:spacing w:before="0" w:after="91" w:line="259" w:lineRule="auto"/>
        <w:jc w:val="center"/>
      </w:pPr>
      <w:r>
        <w:t>Gerente</w:t>
      </w:r>
    </w:p>
    <w:p w14:paraId="0E51AD03">
      <w:pPr>
        <w:pStyle w:val="3"/>
        <w:spacing w:before="0" w:after="0" w:line="331" w:lineRule="auto"/>
        <w:ind w:left="85" w:right="883" w:firstLine="0"/>
      </w:pPr>
      <w:r>
        <w:t>Ao (A) Senhor (a)Nome e cargo do representante da ADMINISTRAÇÃO PÚBLICA FEDERAL Endereço</w:t>
      </w:r>
    </w:p>
    <w:p w14:paraId="634E8C3F">
      <w:pPr>
        <w:pStyle w:val="3"/>
        <w:spacing w:before="0" w:after="0" w:line="331" w:lineRule="auto"/>
        <w:ind w:left="75" w:right="2112" w:firstLine="2181"/>
        <w:jc w:val="left"/>
        <w:rPr>
          <w:b/>
        </w:rPr>
      </w:pPr>
    </w:p>
    <w:p w14:paraId="6D103638">
      <w:pPr>
        <w:pStyle w:val="3"/>
        <w:spacing w:before="0" w:after="0" w:line="331" w:lineRule="auto"/>
        <w:ind w:left="75" w:right="2112" w:firstLine="2181"/>
        <w:jc w:val="left"/>
      </w:pPr>
      <w:r>
        <w:rPr>
          <w:b/>
        </w:rPr>
        <w:t xml:space="preserve">Anexo III do Termo de Cooperação Técnica nº _____/______ </w:t>
      </w:r>
      <w:r>
        <w:t>O cio nº ________/______________ de ______ de 20__.</w:t>
      </w:r>
    </w:p>
    <w:p w14:paraId="1BE42DAC">
      <w:pPr>
        <w:pStyle w:val="3"/>
        <w:ind w:left="85" w:right="75" w:firstLine="0"/>
      </w:pPr>
      <w:r>
        <w:t>Senhor (a),Informamos abaixo os dados para abertura de conta-depósito vinculada - bloqueada para movimentação à empresa____________________, CNPJ _________________, na Agência _____________, da Ins tuição Financeira ______________, prefixo _______, des nada a receber os créditos ao amparo da IN nº ___de ___ de ___ de ____, da Secretaria de Gestão do Ministério do Planejamento, Desenvolvimento e Gestão: Agência: ___________________ Convenente Subordinante: Administração Pública Federal Cidade/Município: ____________________Comunico que essa Administração Pública poderá realizar os créditos após pré-cadastramento no portal da Instituição Financeira, sí o __________________.Ra fico que a conta somente será aberta após o acolhimento do primeiro depósito e, conforme Termo de Cooperação Técnica nº _____/_________, qualquer tipo de movimentação financeira ocorrerá mediante solicitação da ADMINISTRAÇÃO PÚBLICA FEDERAL.</w:t>
      </w:r>
    </w:p>
    <w:p w14:paraId="669F55BB">
      <w:pPr>
        <w:pStyle w:val="3"/>
        <w:ind w:left="85" w:right="75" w:firstLine="0"/>
      </w:pPr>
      <w:r>
        <w:t>Atenciosamente,</w:t>
      </w:r>
    </w:p>
    <w:p w14:paraId="582E5C06">
      <w:pPr>
        <w:pStyle w:val="3"/>
        <w:spacing w:before="0" w:after="0" w:line="331" w:lineRule="auto"/>
        <w:ind w:left="2526" w:right="2516" w:firstLine="0"/>
        <w:jc w:val="center"/>
      </w:pPr>
      <w:r>
        <w:t>_______________________________________ Gerente</w:t>
      </w:r>
    </w:p>
    <w:p w14:paraId="52EB5479">
      <w:pPr>
        <w:pStyle w:val="3"/>
        <w:spacing w:before="0" w:after="0" w:line="259" w:lineRule="auto"/>
        <w:ind w:left="0" w:firstLine="0"/>
        <w:jc w:val="center"/>
      </w:pPr>
      <w:r>
        <w:t xml:space="preserve"> </w:t>
      </w:r>
    </w:p>
    <w:p w14:paraId="2F808D52">
      <w:pPr>
        <w:pStyle w:val="3"/>
        <w:spacing w:before="0" w:after="0" w:line="331" w:lineRule="auto"/>
        <w:ind w:left="75" w:right="2285" w:firstLine="2354"/>
      </w:pPr>
      <w:r>
        <w:rPr>
          <w:b/>
        </w:rPr>
        <w:t xml:space="preserve">Anexo IV do Termo de Cooperação Técnica nº ____/____ </w:t>
      </w:r>
      <w:r>
        <w:t>O Ofício n /20__ - _____vLocal, ____ de __________ de 20__.</w:t>
      </w:r>
    </w:p>
    <w:p w14:paraId="45C4AEDD">
      <w:pPr>
        <w:pStyle w:val="3"/>
        <w:ind w:left="85" w:right="75" w:firstLine="0"/>
      </w:pPr>
      <w:r>
        <w:t>A(o) Senhor(a)  Gerente (nome do gerente)(endereço da agência com CEP)</w:t>
      </w:r>
    </w:p>
    <w:p w14:paraId="70425AAE">
      <w:pPr>
        <w:pStyle w:val="3"/>
        <w:ind w:left="85" w:right="75" w:firstLine="0"/>
      </w:pPr>
      <w:r>
        <w:t>Senhor (a) Gerente, Solicito DEBITAR, conforme indicado a seguir, a movimentação de R$ ______ da conta nº_______________ da agência nº _______de titularidade de____________________,(nome do proponente)Inscrito no CNPJ sob o nº __________________________, aberta para receber recursos re dos de rubricas constantes da planilha de custos e formação de preços do Contrato nº___/____, firmado por esta ADMINISTRAÇÃO PÚBLICA FEDERAL, e CREDITAR na seguinte conta-depósito vinculada bloqueada para movimentação:</w:t>
      </w:r>
    </w:p>
    <w:p w14:paraId="4BDE9D09">
      <w:pPr>
        <w:pStyle w:val="3"/>
        <w:ind w:left="85" w:right="75" w:firstLine="0"/>
      </w:pPr>
      <w:r>
        <w:t>Atenciosamente,</w:t>
      </w:r>
    </w:p>
    <w:p w14:paraId="2C3CCBBB">
      <w:pPr>
        <w:pStyle w:val="3"/>
        <w:spacing w:before="0" w:after="91" w:line="259" w:lineRule="auto"/>
        <w:jc w:val="center"/>
      </w:pPr>
      <w:r>
        <w:t>__________________________________________</w:t>
      </w:r>
    </w:p>
    <w:p w14:paraId="7FADEE45">
      <w:pPr>
        <w:pStyle w:val="3"/>
        <w:spacing w:before="0" w:after="0" w:line="259" w:lineRule="auto"/>
        <w:jc w:val="center"/>
      </w:pPr>
      <w:r>
        <w:t>Assinatura do Ordenador de Despesas da Administração Pública Federal/ou servidor previamente</w:t>
      </w:r>
    </w:p>
    <w:p w14:paraId="4455EB90">
      <w:pPr>
        <w:pStyle w:val="3"/>
        <w:spacing w:before="0" w:after="91" w:line="259" w:lineRule="auto"/>
        <w:jc w:val="center"/>
      </w:pPr>
      <w:r>
        <w:t>designado pelo ordenador</w:t>
      </w:r>
    </w:p>
    <w:p w14:paraId="5BD18DEB">
      <w:pPr>
        <w:pStyle w:val="3"/>
        <w:spacing w:before="0" w:after="89" w:line="259" w:lineRule="auto"/>
        <w:ind w:left="0" w:firstLine="0"/>
        <w:jc w:val="center"/>
      </w:pPr>
      <w:r>
        <w:t xml:space="preserve"> </w:t>
      </w:r>
    </w:p>
    <w:p w14:paraId="6C3416EC">
      <w:pPr>
        <w:pStyle w:val="2"/>
        <w:ind w:left="10" w:right="0" w:firstLine="90"/>
      </w:pPr>
      <w:r>
        <w:t>Anexo V do Termo de Cooperação Técnica nº ____/____</w:t>
      </w:r>
    </w:p>
    <w:p w14:paraId="751A679D">
      <w:pPr>
        <w:pStyle w:val="3"/>
        <w:ind w:left="85" w:right="75" w:firstLine="0"/>
      </w:pPr>
      <w:r>
        <w:t>INSTITUIÇÃO FINANCEIRA (LOGOTIPO)</w:t>
      </w:r>
    </w:p>
    <w:p w14:paraId="39AF9A57">
      <w:pPr>
        <w:pStyle w:val="3"/>
        <w:ind w:left="85" w:right="75" w:firstLine="0"/>
      </w:pPr>
      <w:r>
        <w:t>O cio/Carta nº ______ (número sequencial)___________, ___ de ___________ de 20__.</w:t>
      </w:r>
    </w:p>
    <w:p w14:paraId="5EEE00E5">
      <w:pPr>
        <w:pStyle w:val="3"/>
        <w:ind w:left="85" w:right="75" w:firstLine="0"/>
      </w:pPr>
      <w:r>
        <w:t>Senhor (a) __________________________________________,</w:t>
      </w:r>
    </w:p>
    <w:p w14:paraId="60B5F666">
      <w:pPr>
        <w:pStyle w:val="3"/>
        <w:ind w:left="85" w:right="75" w:firstLine="0"/>
      </w:pPr>
      <w:r>
        <w:t>(nome do representante da Administração Pública Federal)</w:t>
      </w:r>
    </w:p>
    <w:p w14:paraId="3EAD75AA">
      <w:pPr>
        <w:pStyle w:val="3"/>
        <w:ind w:left="85" w:right="75" w:firstLine="0"/>
      </w:pPr>
      <w:r>
        <w:t>Em atenção ao seu O cio nº _______/20___ - _____, de _____/_____/20___, informo a efetivação de DÉBITO na conta-depósito vinculada - bloqueada para movimentação -de nº ___________________, da agência nº ________, da Instituição Financeira, e CRÉDITO na seguinte conta-depósito vinculada bloqueada para movimentação:</w:t>
      </w:r>
    </w:p>
    <w:p w14:paraId="13C25897">
      <w:pPr>
        <w:pStyle w:val="3"/>
        <w:ind w:left="85" w:right="75" w:firstLine="0"/>
      </w:pPr>
      <w:r>
        <w:t>Atenciosamente,</w:t>
      </w:r>
    </w:p>
    <w:p w14:paraId="4E23F07F">
      <w:pPr>
        <w:pStyle w:val="3"/>
        <w:spacing w:before="0" w:after="91" w:line="259" w:lineRule="auto"/>
        <w:jc w:val="center"/>
      </w:pPr>
      <w:r>
        <w:t>_________________________</w:t>
      </w:r>
    </w:p>
    <w:p w14:paraId="4F0E3CB0">
      <w:pPr>
        <w:pStyle w:val="3"/>
        <w:spacing w:before="0" w:after="91" w:line="259" w:lineRule="auto"/>
        <w:jc w:val="center"/>
      </w:pPr>
      <w:r>
        <w:t>(nome do Gerente)</w:t>
      </w:r>
    </w:p>
    <w:p w14:paraId="0AC73D2A">
      <w:pPr>
        <w:pStyle w:val="3"/>
        <w:spacing w:before="0" w:after="91" w:line="259" w:lineRule="auto"/>
        <w:jc w:val="center"/>
      </w:pPr>
      <w:r>
        <w:t>Nº da Agência da Instituição Financeira</w:t>
      </w:r>
    </w:p>
    <w:p w14:paraId="570B6CFD">
      <w:pPr>
        <w:pStyle w:val="3"/>
        <w:spacing w:before="0" w:after="89" w:line="259" w:lineRule="auto"/>
        <w:ind w:left="0" w:firstLine="0"/>
        <w:jc w:val="center"/>
      </w:pPr>
      <w:r>
        <w:t xml:space="preserve"> </w:t>
      </w:r>
    </w:p>
    <w:p w14:paraId="34064760">
      <w:pPr>
        <w:pStyle w:val="2"/>
        <w:ind w:left="10" w:right="0" w:firstLine="90"/>
      </w:pPr>
      <w:r>
        <w:t>Anexo VI do Termo de Cooperação Técnica nº _____/_____</w:t>
      </w:r>
    </w:p>
    <w:p w14:paraId="7A49B260">
      <w:pPr>
        <w:pStyle w:val="3"/>
        <w:ind w:left="85" w:right="75" w:firstLine="0"/>
      </w:pPr>
      <w:r>
        <w:t>AUTORIZAÇÃO</w:t>
      </w:r>
    </w:p>
    <w:p w14:paraId="6C7976FE">
      <w:pPr>
        <w:pStyle w:val="3"/>
        <w:spacing w:before="0" w:after="0" w:line="331" w:lineRule="auto"/>
        <w:ind w:left="85" w:right="75" w:firstLine="0"/>
      </w:pPr>
      <w:r>
        <w:t>À Agência ______________________ da Instituição Financeira ___________(endereço da agência) Senhor (a) Gerente,</w:t>
      </w:r>
    </w:p>
    <w:p w14:paraId="6FE1B544">
      <w:pPr>
        <w:pStyle w:val="3"/>
        <w:ind w:left="85" w:right="75" w:firstLine="0"/>
      </w:pPr>
      <w:r>
        <w:t>Autorizo, em caráter irrevogável e irretratável, que a ADMINISTRAÇÃO PÚBLICA FEDERAL solicite a essa agência bancária, na forma indicada por essa agência, qualquer tipo de movimentação financeira na conta-depósito vinculada - bloqueada para movimentação nº ________________ - bloqueada para movimentação, de minha titularidade, aberta para receber recursos retidos de rubricas constantes da planilha de custos e formação de preços do Contrato nº ___/____, firmado com a ADMINISTRAÇÃO PÚBLICA FEDERAL, bem como tenha acesso irrestrito aos saldos da referida conta-depósito vinculada bloqueada para movimentação, extratos e movimentações financeiras, inclusive de aplicações financeiras. Atenciosamente,</w:t>
      </w:r>
    </w:p>
    <w:p w14:paraId="7B427021">
      <w:pPr>
        <w:pStyle w:val="3"/>
        <w:spacing w:before="0" w:after="91" w:line="259" w:lineRule="auto"/>
        <w:jc w:val="center"/>
      </w:pPr>
      <w:r>
        <w:t>____________________________</w:t>
      </w:r>
    </w:p>
    <w:p w14:paraId="432BDD19">
      <w:pPr>
        <w:pStyle w:val="3"/>
        <w:spacing w:before="0" w:after="91" w:line="259" w:lineRule="auto"/>
        <w:jc w:val="center"/>
      </w:pPr>
      <w:r>
        <w:t>(local e data)</w:t>
      </w:r>
    </w:p>
    <w:p w14:paraId="28DDAADF">
      <w:pPr>
        <w:pStyle w:val="3"/>
        <w:spacing w:before="0" w:after="91" w:line="259" w:lineRule="auto"/>
        <w:jc w:val="center"/>
      </w:pPr>
      <w:r>
        <w:t>________________________________</w:t>
      </w:r>
    </w:p>
    <w:p w14:paraId="1A0BAFB4">
      <w:pPr>
        <w:pStyle w:val="3"/>
        <w:spacing w:before="0" w:after="91" w:line="259" w:lineRule="auto"/>
        <w:jc w:val="center"/>
      </w:pPr>
      <w:r>
        <w:t>Assinatura do titular da conta-depósito vinculada - bloqueada para movimentação</w:t>
      </w:r>
    </w:p>
    <w:p w14:paraId="1870CEDB">
      <w:pPr>
        <w:pStyle w:val="3"/>
        <w:spacing w:before="0" w:after="89" w:line="259" w:lineRule="auto"/>
        <w:ind w:left="90" w:firstLine="0"/>
        <w:jc w:val="left"/>
      </w:pPr>
      <w:r>
        <w:t xml:space="preserve"> </w:t>
      </w:r>
    </w:p>
    <w:p w14:paraId="2526344C">
      <w:pPr>
        <w:pStyle w:val="2"/>
        <w:ind w:left="10" w:right="0" w:firstLine="90"/>
      </w:pPr>
      <w:r>
        <w:t>Anexo VII do Termo de Cooperação Técnica nº _____/______</w:t>
      </w:r>
    </w:p>
    <w:p w14:paraId="2A8B0079">
      <w:pPr>
        <w:pStyle w:val="3"/>
        <w:ind w:left="85" w:right="75" w:firstLine="0"/>
      </w:pPr>
      <w:r>
        <w:t>Ofício nº ______/20___ - ________________, ____ de ______________ de 20___</w:t>
      </w:r>
    </w:p>
    <w:p w14:paraId="0EBAB95D">
      <w:pPr>
        <w:pStyle w:val="3"/>
        <w:ind w:left="85" w:right="75" w:firstLine="0"/>
      </w:pPr>
      <w:r>
        <w:t>Ao (A) Senhor(a) Gerente (nome do gerente)</w:t>
      </w:r>
    </w:p>
    <w:p w14:paraId="5E77F9A8">
      <w:pPr>
        <w:pStyle w:val="3"/>
        <w:ind w:left="85" w:right="75" w:firstLine="0"/>
      </w:pPr>
      <w:r>
        <w:t>(endereço da agência com CEP)</w:t>
      </w:r>
    </w:p>
    <w:p w14:paraId="1192CEF6">
      <w:pPr>
        <w:pStyle w:val="3"/>
        <w:ind w:left="85" w:right="75" w:firstLine="0"/>
      </w:pPr>
      <w:r>
        <w:t>Senhor (a) Gerente,</w:t>
      </w:r>
    </w:p>
    <w:p w14:paraId="28C3CB4A">
      <w:pPr>
        <w:pStyle w:val="3"/>
        <w:ind w:left="85" w:right="75" w:firstLine="0"/>
      </w:pPr>
      <w:r>
        <w:t>Solicito providenciar a geração de chaves e senhas iniciais de acesso aos aplica vos dos sistemas de auto atendimento dessa Instituição Financeira para os servidores a seguir indicados:</w:t>
      </w:r>
    </w:p>
    <w:p w14:paraId="08492559">
      <w:pPr>
        <w:pStyle w:val="3"/>
        <w:spacing w:before="0" w:after="89" w:line="259" w:lineRule="auto"/>
        <w:ind w:left="90" w:firstLine="0"/>
        <w:jc w:val="left"/>
      </w:pPr>
      <w:r>
        <w:t xml:space="preserve"> </w:t>
      </w:r>
    </w:p>
    <w:p w14:paraId="4286A7D0">
      <w:pPr>
        <w:pStyle w:val="3"/>
        <w:spacing w:before="0" w:after="91" w:line="259" w:lineRule="auto"/>
        <w:jc w:val="center"/>
      </w:pPr>
      <w:r>
        <w:t>Atenciosamente,</w:t>
      </w:r>
    </w:p>
    <w:p w14:paraId="160A818E">
      <w:pPr>
        <w:pStyle w:val="3"/>
        <w:spacing w:before="0" w:after="91" w:line="259" w:lineRule="auto"/>
        <w:jc w:val="center"/>
      </w:pPr>
      <w:r>
        <w:t>__________________________________________</w:t>
      </w:r>
    </w:p>
    <w:p w14:paraId="20C138D6">
      <w:pPr>
        <w:pStyle w:val="3"/>
        <w:spacing w:before="0" w:after="0" w:line="259" w:lineRule="auto"/>
        <w:jc w:val="center"/>
      </w:pPr>
      <w:r>
        <w:t>Assinatura do Ordenador de Despesas da Administração Pública Federal ou do servidor previamente</w:t>
      </w:r>
    </w:p>
    <w:p w14:paraId="6548D246">
      <w:pPr>
        <w:pStyle w:val="3"/>
        <w:spacing w:before="0" w:after="91" w:line="259" w:lineRule="auto"/>
        <w:jc w:val="center"/>
      </w:pPr>
      <w:r>
        <w:t>designado pelo ordenador</w:t>
      </w:r>
    </w:p>
    <w:p w14:paraId="773DB53E">
      <w:pPr>
        <w:pStyle w:val="3"/>
        <w:spacing w:before="0" w:after="89" w:line="259" w:lineRule="auto"/>
        <w:ind w:left="0" w:firstLine="0"/>
        <w:jc w:val="center"/>
      </w:pPr>
      <w:r>
        <w:t xml:space="preserve"> </w:t>
      </w:r>
    </w:p>
    <w:p w14:paraId="52FB2F6F">
      <w:pPr>
        <w:pStyle w:val="2"/>
        <w:ind w:left="10" w:right="0" w:firstLine="90"/>
      </w:pPr>
      <w:r>
        <w:t>Anexo VIII do Termo de Cooperação Técnica nº ____/_____</w:t>
      </w:r>
    </w:p>
    <w:p w14:paraId="0A15A962">
      <w:pPr>
        <w:pStyle w:val="3"/>
        <w:ind w:left="85" w:right="75" w:firstLine="0"/>
      </w:pPr>
      <w:r>
        <w:t>Ofício nº ______/20___ - _____</w:t>
      </w:r>
    </w:p>
    <w:p w14:paraId="23025B72">
      <w:pPr>
        <w:pStyle w:val="3"/>
        <w:ind w:left="85" w:right="75" w:firstLine="0"/>
      </w:pPr>
      <w:r>
        <w:t>Local, ____ de ________ de 20___</w:t>
      </w:r>
    </w:p>
    <w:p w14:paraId="1C363158">
      <w:pPr>
        <w:pStyle w:val="3"/>
        <w:ind w:left="85" w:right="75" w:firstLine="0"/>
      </w:pPr>
      <w:r>
        <w:t>Ao (A) Senhor(a)(nome do Proprietário da empresa contratada pela Administração Pública Federal)</w:t>
      </w:r>
    </w:p>
    <w:p w14:paraId="3156F23B">
      <w:pPr>
        <w:pStyle w:val="3"/>
        <w:ind w:left="85" w:right="75" w:firstLine="0"/>
      </w:pPr>
      <w:r>
        <w:t>(endereço da empresa com CEP)</w:t>
      </w:r>
    </w:p>
    <w:p w14:paraId="1A5BEFC6">
      <w:pPr>
        <w:pStyle w:val="3"/>
        <w:ind w:left="85" w:right="75" w:firstLine="0"/>
      </w:pPr>
      <w:r>
        <w:t>Senhor (a) Sócio-Proprietário,</w:t>
      </w:r>
    </w:p>
    <w:p w14:paraId="5C90449C">
      <w:pPr>
        <w:pStyle w:val="3"/>
        <w:numPr>
          <w:ilvl w:val="0"/>
          <w:numId w:val="7"/>
        </w:numPr>
        <w:ind w:left="85" w:right="75" w:hanging="85"/>
      </w:pPr>
      <w:r>
        <w:t>Informo que solicitei a abertura da conta-depósito vinculada-bloqueada para movimentação, pertencente ao CNPJ sob nº ______________, na Agência nº___________, da INSTITUIÇÃO FINANCEIRA_______________, em seu nome, aberta para receber recursos re dos de rubricas constantes da planilha de custos e formação de preços do Contrato nº ___/____, firmado entre essa empresa e esta ADMINISTRAÇÃO PÚBLICA FEDERAL.</w:t>
      </w:r>
    </w:p>
    <w:p w14:paraId="15C281F3">
      <w:pPr>
        <w:pStyle w:val="3"/>
        <w:numPr>
          <w:ilvl w:val="0"/>
          <w:numId w:val="7"/>
        </w:numPr>
        <w:ind w:left="85" w:right="75" w:hanging="85"/>
      </w:pPr>
      <w:r>
        <w:t>Na oportunidade, solicito comparecer, em no máximo 20 (vinte) dias corridos, a contar do recebimento deste O cio, à referida agência para fornecer a documentação indicada no ato convocatório de licitação, de acordo com as normas do Banco Central, bem como assinar os documentos indicados pela Instituição Financeira e autorizar, em caráter irrevogável e irretratável, o acesso irrestrito desta ADMINISTRAÇÃO PÚBLICA FEDERAL aos saldos da referida conta - depósito, aos extratos e a movimentações financeiras, inclusive de aplicações financeiras e solicitar quaisquer movimentações financeiras da referida conta depósito vinculada - bloqueada para movimentação.</w:t>
      </w:r>
    </w:p>
    <w:p w14:paraId="7B485922">
      <w:pPr>
        <w:pStyle w:val="3"/>
        <w:numPr>
          <w:ilvl w:val="0"/>
          <w:numId w:val="7"/>
        </w:numPr>
        <w:ind w:left="85" w:right="75" w:hanging="85"/>
      </w:pPr>
      <w:r>
        <w:t>Informo que o descumprimento do prazo indicado no parágrafo anterior poderá ensejar aplicação das sanções previstas na Cláusula_______ do mencionado contrato.</w:t>
      </w:r>
    </w:p>
    <w:p w14:paraId="0C425B93">
      <w:pPr>
        <w:pStyle w:val="3"/>
        <w:ind w:left="85" w:right="75" w:firstLine="0"/>
      </w:pPr>
      <w:r>
        <w:t>Atenciosamente,</w:t>
      </w:r>
    </w:p>
    <w:p w14:paraId="06A4B463">
      <w:pPr>
        <w:pStyle w:val="3"/>
        <w:spacing w:before="0" w:after="91" w:line="259" w:lineRule="auto"/>
        <w:jc w:val="center"/>
      </w:pPr>
      <w:r>
        <w:t>__________________________________________</w:t>
      </w:r>
    </w:p>
    <w:p w14:paraId="2F457B1D">
      <w:pPr>
        <w:pStyle w:val="3"/>
        <w:spacing w:before="0" w:after="91" w:line="259" w:lineRule="auto"/>
        <w:jc w:val="center"/>
      </w:pPr>
      <w:r>
        <w:t>Assinatura do Ordenador de Despesas da Administração Pública Federal ou do servidor previamente designado pelo ordenador</w:t>
      </w:r>
    </w:p>
    <w:p w14:paraId="3E5338EA">
      <w:pPr>
        <w:pStyle w:val="3"/>
        <w:tabs>
          <w:tab w:val="right" w:pos="10485"/>
        </w:tabs>
        <w:spacing w:before="0" w:after="0" w:line="259" w:lineRule="auto"/>
        <w:ind w:left="0" w:firstLine="0"/>
        <w:jc w:val="left"/>
      </w:pPr>
    </w:p>
    <w:sectPr>
      <w:headerReference r:id="rId7" w:type="first"/>
      <w:footerReference r:id="rId10" w:type="first"/>
      <w:headerReference r:id="rId5" w:type="default"/>
      <w:footerReference r:id="rId8" w:type="default"/>
      <w:headerReference r:id="rId6" w:type="even"/>
      <w:footerReference r:id="rId9" w:type="even"/>
      <w:pgSz w:w="11906" w:h="16838"/>
      <w:pgMar w:top="615" w:right="694" w:bottom="664" w:left="720" w:header="334" w:footer="290" w:gutter="0"/>
      <w:pgNumType w:fmt="decimal" w:start="1"/>
      <w:cols w:space="720" w:num="1"/>
      <w:formProt w:val="0"/>
      <w:docGrid w:linePitch="10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Liberation Serif">
    <w:panose1 w:val="02020603050405020304"/>
    <w:charset w:val="00"/>
    <w:family w:val="roman"/>
    <w:pitch w:val="default"/>
    <w:sig w:usb0="E0000AFF" w:usb1="500078FF" w:usb2="00000021" w:usb3="00000000" w:csb0="600001BF" w:csb1="DFF70000"/>
  </w:font>
  <w:font w:name="Georgia">
    <w:panose1 w:val="02040502050405020303"/>
    <w:charset w:val="00"/>
    <w:family w:val="roman"/>
    <w:pitch w:val="default"/>
    <w:sig w:usb0="00000287" w:usb1="00000000" w:usb2="00000000" w:usb3="00000000" w:csb0="2000009F" w:csb1="00000000"/>
  </w:font>
  <w:font w:name="Liberation Sans">
    <w:panose1 w:val="020B0604020202020204"/>
    <w:charset w:val="00"/>
    <w:family w:val="roman"/>
    <w:pitch w:val="default"/>
    <w:sig w:usb0="E0000AFF" w:usb1="500078FF" w:usb2="00000021" w:usb3="00000000" w:csb0="600001BF" w:csb1="DFF70000"/>
  </w:font>
  <w:font w:name="Microsoft YaHei">
    <w:panose1 w:val="020B0503020204020204"/>
    <w:charset w:val="86"/>
    <w:family w:val="auto"/>
    <w:pitch w:val="default"/>
    <w:sig w:usb0="80000287" w:usb1="2ACF3C50" w:usb2="00000016" w:usb3="00000000" w:csb0="0004001F" w:csb1="00000000"/>
  </w:font>
  <w:font w:name="Lucida Sans">
    <w:panose1 w:val="020B0602030504020204"/>
    <w:charset w:val="00"/>
    <w:family w:val="auto"/>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7AE8A1">
    <w:pPr>
      <w:pStyle w:val="3"/>
      <w:tabs>
        <w:tab w:val="right" w:pos="10704"/>
      </w:tabs>
      <w:spacing w:before="0" w:after="0" w:line="259" w:lineRule="auto"/>
      <w:ind w:left="-240" w:right="-219" w:firstLine="0"/>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690FD">
    <w:pPr>
      <w:pStyle w:val="3"/>
      <w:tabs>
        <w:tab w:val="right" w:pos="10704"/>
      </w:tabs>
      <w:spacing w:before="0" w:after="0" w:line="259" w:lineRule="auto"/>
      <w:ind w:left="-240" w:right="-219" w:firstLine="0"/>
      <w:jc w:val="left"/>
    </w:pPr>
    <w:r>
      <w:rPr>
        <w:rFonts w:ascii="Arial" w:hAnsi="Arial" w:eastAsia="Arial" w:cs="Arial"/>
        <w:sz w:val="16"/>
        <w:szCs w:val="16"/>
      </w:rPr>
      <w:t>https://sei.inss.gov.br/sei/controlador.php?acao=documento_imprimir_web&amp;acao_origem=arvore_visualizar&amp;id_documento=16406902&amp;infra_sist…</w:t>
    </w:r>
    <w:r>
      <w:rPr>
        <w:rFonts w:ascii="Arial" w:hAnsi="Arial" w:eastAsia="Arial" w:cs="Arial"/>
        <w:sz w:val="16"/>
        <w:szCs w:val="16"/>
      </w:rPr>
      <w:tab/>
    </w:r>
    <w:r>
      <w:fldChar w:fldCharType="begin"/>
    </w:r>
    <w:r>
      <w:instrText xml:space="preserve">PAGE</w:instrText>
    </w:r>
    <w:r>
      <w:fldChar w:fldCharType="separate"/>
    </w:r>
    <w:r>
      <w:t>0</w:t>
    </w:r>
    <w:r>
      <w:fldChar w:fldCharType="end"/>
    </w:r>
    <w:r>
      <w:rPr>
        <w:rFonts w:ascii="Arial" w:hAnsi="Arial" w:eastAsia="Arial" w:cs="Arial"/>
        <w:sz w:val="16"/>
        <w:szCs w:val="16"/>
      </w:rPr>
      <w:t>/9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134E00">
    <w:pPr>
      <w:pStyle w:val="3"/>
      <w:tabs>
        <w:tab w:val="right" w:pos="10704"/>
      </w:tabs>
      <w:spacing w:before="0" w:after="0" w:line="259" w:lineRule="auto"/>
      <w:ind w:left="-240" w:right="-219"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D89944">
    <w:pPr>
      <w:pStyle w:val="3"/>
      <w:tabs>
        <w:tab w:val="center" w:pos="6177"/>
      </w:tabs>
      <w:spacing w:before="0" w:after="0" w:line="259" w:lineRule="auto"/>
      <w:ind w:left="-240" w:firstLine="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AB93CD">
    <w:pPr>
      <w:pStyle w:val="3"/>
      <w:tabs>
        <w:tab w:val="center" w:pos="6177"/>
      </w:tabs>
      <w:spacing w:before="0" w:after="0" w:line="259" w:lineRule="auto"/>
      <w:ind w:left="-240" w:firstLine="0"/>
      <w:jc w:val="left"/>
    </w:pPr>
    <w:r>
      <w:rPr>
        <w:rFonts w:ascii="Arial" w:hAnsi="Arial" w:eastAsia="Arial" w:cs="Arial"/>
        <w:sz w:val="16"/>
        <w:szCs w:val="16"/>
      </w:rPr>
      <w:t>29/06/2024, 10:03</w:t>
    </w:r>
    <w:r>
      <w:rPr>
        <w:rFonts w:ascii="Arial" w:hAnsi="Arial" w:eastAsia="Arial" w:cs="Arial"/>
        <w:sz w:val="16"/>
        <w:szCs w:val="16"/>
      </w:rPr>
      <w:tab/>
    </w:r>
    <w:r>
      <w:rPr>
        <w:rFonts w:ascii="Arial" w:hAnsi="Arial" w:eastAsia="Arial" w:cs="Arial"/>
        <w:sz w:val="16"/>
        <w:szCs w:val="16"/>
      </w:rPr>
      <w:t>SEI/INSS - 14327386 - Anexo</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68F0EE">
    <w:pPr>
      <w:pStyle w:val="3"/>
      <w:tabs>
        <w:tab w:val="center" w:pos="6177"/>
      </w:tabs>
      <w:spacing w:before="0" w:after="0" w:line="259" w:lineRule="auto"/>
      <w:ind w:left="-240"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multilevel"/>
    <w:tmpl w:val="B5E306ED"/>
    <w:lvl w:ilvl="0" w:tentative="0">
      <w:start w:val="1"/>
      <w:numFmt w:val="decimal"/>
      <w:lvlText w:val="%1."/>
      <w:lvlJc w:val="left"/>
      <w:pPr>
        <w:tabs>
          <w:tab w:val="left" w:pos="0"/>
        </w:tabs>
        <w:ind w:left="311" w:hanging="311"/>
      </w:pPr>
      <w:rPr>
        <w:rFonts w:ascii="Calibri" w:hAnsi="Calibri" w:eastAsia="Calibri" w:cs="Calibri"/>
        <w:b w:val="0"/>
        <w:i w:val="0"/>
        <w:strike w:val="0"/>
        <w:dstrike w:val="0"/>
        <w:color w:val="000000"/>
        <w:position w:val="0"/>
        <w:sz w:val="24"/>
        <w:szCs w:val="24"/>
        <w:u w:val="none"/>
        <w:shd w:val="clear" w:fill="auto"/>
        <w:vertAlign w:val="baseline"/>
      </w:rPr>
    </w:lvl>
    <w:lvl w:ilvl="1" w:tentative="0">
      <w:start w:val="1"/>
      <w:numFmt w:val="lowerLetter"/>
      <w:lvlText w:val="%2"/>
      <w:lvlJc w:val="left"/>
      <w:pPr>
        <w:tabs>
          <w:tab w:val="left" w:pos="0"/>
        </w:tabs>
        <w:ind w:left="1080" w:hanging="1080"/>
      </w:pPr>
      <w:rPr>
        <w:rFonts w:ascii="Calibri" w:hAnsi="Calibri" w:eastAsia="Calibri" w:cs="Calibri"/>
        <w:b w:val="0"/>
        <w:i w:val="0"/>
        <w:strike w:val="0"/>
        <w:dstrike w:val="0"/>
        <w:color w:val="000000"/>
        <w:position w:val="0"/>
        <w:sz w:val="24"/>
        <w:szCs w:val="24"/>
        <w:u w:val="none"/>
        <w:shd w:val="clear" w:fill="auto"/>
        <w:vertAlign w:val="baseline"/>
      </w:rPr>
    </w:lvl>
    <w:lvl w:ilvl="2" w:tentative="0">
      <w:start w:val="1"/>
      <w:numFmt w:val="lowerRoman"/>
      <w:lvlText w:val="%3"/>
      <w:lvlJc w:val="left"/>
      <w:pPr>
        <w:tabs>
          <w:tab w:val="left" w:pos="0"/>
        </w:tabs>
        <w:ind w:left="1800" w:hanging="1800"/>
      </w:pPr>
      <w:rPr>
        <w:rFonts w:ascii="Calibri" w:hAnsi="Calibri" w:eastAsia="Calibri" w:cs="Calibri"/>
        <w:b w:val="0"/>
        <w:i w:val="0"/>
        <w:strike w:val="0"/>
        <w:dstrike w:val="0"/>
        <w:color w:val="000000"/>
        <w:position w:val="0"/>
        <w:sz w:val="24"/>
        <w:szCs w:val="24"/>
        <w:u w:val="none"/>
        <w:shd w:val="clear" w:fill="auto"/>
        <w:vertAlign w:val="baseline"/>
      </w:rPr>
    </w:lvl>
    <w:lvl w:ilvl="3" w:tentative="0">
      <w:start w:val="1"/>
      <w:numFmt w:val="decimal"/>
      <w:lvlText w:val="%4"/>
      <w:lvlJc w:val="left"/>
      <w:pPr>
        <w:tabs>
          <w:tab w:val="left" w:pos="0"/>
        </w:tabs>
        <w:ind w:left="2520" w:hanging="2520"/>
      </w:pPr>
      <w:rPr>
        <w:rFonts w:ascii="Calibri" w:hAnsi="Calibri" w:eastAsia="Calibri" w:cs="Calibri"/>
        <w:b w:val="0"/>
        <w:i w:val="0"/>
        <w:strike w:val="0"/>
        <w:dstrike w:val="0"/>
        <w:color w:val="000000"/>
        <w:position w:val="0"/>
        <w:sz w:val="24"/>
        <w:szCs w:val="24"/>
        <w:u w:val="none"/>
        <w:shd w:val="clear" w:fill="auto"/>
        <w:vertAlign w:val="baseline"/>
      </w:rPr>
    </w:lvl>
    <w:lvl w:ilvl="4" w:tentative="0">
      <w:start w:val="1"/>
      <w:numFmt w:val="lowerLetter"/>
      <w:lvlText w:val="%5"/>
      <w:lvlJc w:val="left"/>
      <w:pPr>
        <w:tabs>
          <w:tab w:val="left" w:pos="0"/>
        </w:tabs>
        <w:ind w:left="3240" w:hanging="3240"/>
      </w:pPr>
      <w:rPr>
        <w:rFonts w:ascii="Calibri" w:hAnsi="Calibri" w:eastAsia="Calibri" w:cs="Calibri"/>
        <w:b w:val="0"/>
        <w:i w:val="0"/>
        <w:strike w:val="0"/>
        <w:dstrike w:val="0"/>
        <w:color w:val="000000"/>
        <w:position w:val="0"/>
        <w:sz w:val="24"/>
        <w:szCs w:val="24"/>
        <w:u w:val="none"/>
        <w:shd w:val="clear" w:fill="auto"/>
        <w:vertAlign w:val="baseline"/>
      </w:rPr>
    </w:lvl>
    <w:lvl w:ilvl="5" w:tentative="0">
      <w:start w:val="1"/>
      <w:numFmt w:val="lowerRoman"/>
      <w:lvlText w:val="%6"/>
      <w:lvlJc w:val="left"/>
      <w:pPr>
        <w:tabs>
          <w:tab w:val="left" w:pos="0"/>
        </w:tabs>
        <w:ind w:left="3960" w:hanging="3960"/>
      </w:pPr>
      <w:rPr>
        <w:rFonts w:ascii="Calibri" w:hAnsi="Calibri" w:eastAsia="Calibri" w:cs="Calibri"/>
        <w:b w:val="0"/>
        <w:i w:val="0"/>
        <w:strike w:val="0"/>
        <w:dstrike w:val="0"/>
        <w:color w:val="000000"/>
        <w:position w:val="0"/>
        <w:sz w:val="24"/>
        <w:szCs w:val="24"/>
        <w:u w:val="none"/>
        <w:shd w:val="clear" w:fill="auto"/>
        <w:vertAlign w:val="baseline"/>
      </w:rPr>
    </w:lvl>
    <w:lvl w:ilvl="6" w:tentative="0">
      <w:start w:val="1"/>
      <w:numFmt w:val="decimal"/>
      <w:lvlText w:val="%7"/>
      <w:lvlJc w:val="left"/>
      <w:pPr>
        <w:tabs>
          <w:tab w:val="left" w:pos="0"/>
        </w:tabs>
        <w:ind w:left="4680" w:hanging="4680"/>
      </w:pPr>
      <w:rPr>
        <w:rFonts w:ascii="Calibri" w:hAnsi="Calibri" w:eastAsia="Calibri" w:cs="Calibri"/>
        <w:b w:val="0"/>
        <w:i w:val="0"/>
        <w:strike w:val="0"/>
        <w:dstrike w:val="0"/>
        <w:color w:val="000000"/>
        <w:position w:val="0"/>
        <w:sz w:val="24"/>
        <w:szCs w:val="24"/>
        <w:u w:val="none"/>
        <w:shd w:val="clear" w:fill="auto"/>
        <w:vertAlign w:val="baseline"/>
      </w:rPr>
    </w:lvl>
    <w:lvl w:ilvl="7" w:tentative="0">
      <w:start w:val="1"/>
      <w:numFmt w:val="lowerLetter"/>
      <w:lvlText w:val="%8"/>
      <w:lvlJc w:val="left"/>
      <w:pPr>
        <w:tabs>
          <w:tab w:val="left" w:pos="0"/>
        </w:tabs>
        <w:ind w:left="5400" w:hanging="5400"/>
      </w:pPr>
      <w:rPr>
        <w:rFonts w:ascii="Calibri" w:hAnsi="Calibri" w:eastAsia="Calibri" w:cs="Calibri"/>
        <w:b w:val="0"/>
        <w:i w:val="0"/>
        <w:strike w:val="0"/>
        <w:dstrike w:val="0"/>
        <w:color w:val="000000"/>
        <w:position w:val="0"/>
        <w:sz w:val="24"/>
        <w:szCs w:val="24"/>
        <w:u w:val="none"/>
        <w:shd w:val="clear" w:fill="auto"/>
        <w:vertAlign w:val="baseline"/>
      </w:rPr>
    </w:lvl>
    <w:lvl w:ilvl="8" w:tentative="0">
      <w:start w:val="1"/>
      <w:numFmt w:val="lowerRoman"/>
      <w:lvlText w:val="%9"/>
      <w:lvlJc w:val="left"/>
      <w:pPr>
        <w:tabs>
          <w:tab w:val="left" w:pos="0"/>
        </w:tabs>
        <w:ind w:left="6120" w:hanging="6120"/>
      </w:pPr>
      <w:rPr>
        <w:rFonts w:ascii="Calibri" w:hAnsi="Calibri" w:eastAsia="Calibri" w:cs="Calibri"/>
        <w:b w:val="0"/>
        <w:i w:val="0"/>
        <w:strike w:val="0"/>
        <w:dstrike w:val="0"/>
        <w:color w:val="000000"/>
        <w:position w:val="0"/>
        <w:sz w:val="24"/>
        <w:szCs w:val="24"/>
        <w:u w:val="none"/>
        <w:shd w:val="clear" w:fill="auto"/>
        <w:vertAlign w:val="baseline"/>
      </w:rPr>
    </w:lvl>
  </w:abstractNum>
  <w:abstractNum w:abstractNumId="1">
    <w:nsid w:val="BF205925"/>
    <w:multiLevelType w:val="multilevel"/>
    <w:tmpl w:val="BF205925"/>
    <w:lvl w:ilvl="0" w:tentative="0">
      <w:start w:val="1"/>
      <w:numFmt w:val="decimal"/>
      <w:lvlText w:val="%1."/>
      <w:lvlJc w:val="left"/>
      <w:pPr>
        <w:tabs>
          <w:tab w:val="left" w:pos="0"/>
        </w:tabs>
        <w:ind w:left="311" w:hanging="311"/>
      </w:pPr>
      <w:rPr>
        <w:rFonts w:ascii="Calibri" w:hAnsi="Calibri" w:eastAsia="Calibri" w:cs="Calibri"/>
        <w:b w:val="0"/>
        <w:i w:val="0"/>
        <w:strike w:val="0"/>
        <w:dstrike w:val="0"/>
        <w:color w:val="000000"/>
        <w:position w:val="0"/>
        <w:sz w:val="24"/>
        <w:szCs w:val="24"/>
        <w:u w:val="none"/>
        <w:shd w:val="clear" w:fill="auto"/>
        <w:vertAlign w:val="baseline"/>
      </w:rPr>
    </w:lvl>
    <w:lvl w:ilvl="1" w:tentative="0">
      <w:start w:val="1"/>
      <w:numFmt w:val="decimal"/>
      <w:lvlText w:val="%1.%2."/>
      <w:lvlJc w:val="left"/>
      <w:pPr>
        <w:tabs>
          <w:tab w:val="left" w:pos="0"/>
        </w:tabs>
        <w:ind w:left="494" w:hanging="494"/>
      </w:pPr>
      <w:rPr>
        <w:rFonts w:ascii="Calibri" w:hAnsi="Calibri" w:eastAsia="Calibri" w:cs="Calibri"/>
        <w:b w:val="0"/>
        <w:i w:val="0"/>
        <w:strike w:val="0"/>
        <w:dstrike w:val="0"/>
        <w:color w:val="000000"/>
        <w:position w:val="0"/>
        <w:sz w:val="24"/>
        <w:szCs w:val="24"/>
        <w:u w:val="none"/>
        <w:shd w:val="clear" w:fill="auto"/>
        <w:vertAlign w:val="baseline"/>
      </w:rPr>
    </w:lvl>
    <w:lvl w:ilvl="2" w:tentative="0">
      <w:start w:val="1"/>
      <w:numFmt w:val="decimal"/>
      <w:lvlText w:val="%1.%2.%3."/>
      <w:lvlJc w:val="left"/>
      <w:pPr>
        <w:tabs>
          <w:tab w:val="left" w:pos="0"/>
        </w:tabs>
        <w:ind w:left="85" w:hanging="85"/>
      </w:pPr>
      <w:rPr>
        <w:rFonts w:ascii="Calibri" w:hAnsi="Calibri" w:eastAsia="Calibri" w:cs="Calibri"/>
        <w:b w:val="0"/>
        <w:i w:val="0"/>
        <w:strike w:val="0"/>
        <w:dstrike w:val="0"/>
        <w:color w:val="000000"/>
        <w:position w:val="0"/>
        <w:sz w:val="24"/>
        <w:szCs w:val="24"/>
        <w:u w:val="none"/>
        <w:shd w:val="clear" w:fill="auto"/>
        <w:vertAlign w:val="baseline"/>
      </w:rPr>
    </w:lvl>
    <w:lvl w:ilvl="3" w:tentative="0">
      <w:start w:val="1"/>
      <w:numFmt w:val="decimal"/>
      <w:lvlText w:val="%4"/>
      <w:lvlJc w:val="left"/>
      <w:pPr>
        <w:tabs>
          <w:tab w:val="left" w:pos="0"/>
        </w:tabs>
        <w:ind w:left="1080" w:hanging="1080"/>
      </w:pPr>
      <w:rPr>
        <w:rFonts w:ascii="Calibri" w:hAnsi="Calibri" w:eastAsia="Calibri" w:cs="Calibri"/>
        <w:b w:val="0"/>
        <w:i w:val="0"/>
        <w:strike w:val="0"/>
        <w:dstrike w:val="0"/>
        <w:color w:val="000000"/>
        <w:position w:val="0"/>
        <w:sz w:val="24"/>
        <w:szCs w:val="24"/>
        <w:u w:val="none"/>
        <w:shd w:val="clear" w:fill="auto"/>
        <w:vertAlign w:val="baseline"/>
      </w:rPr>
    </w:lvl>
    <w:lvl w:ilvl="4" w:tentative="0">
      <w:start w:val="1"/>
      <w:numFmt w:val="lowerLetter"/>
      <w:lvlText w:val="%5"/>
      <w:lvlJc w:val="left"/>
      <w:pPr>
        <w:tabs>
          <w:tab w:val="left" w:pos="0"/>
        </w:tabs>
        <w:ind w:left="1800" w:hanging="1800"/>
      </w:pPr>
      <w:rPr>
        <w:rFonts w:ascii="Calibri" w:hAnsi="Calibri" w:eastAsia="Calibri" w:cs="Calibri"/>
        <w:b w:val="0"/>
        <w:i w:val="0"/>
        <w:strike w:val="0"/>
        <w:dstrike w:val="0"/>
        <w:color w:val="000000"/>
        <w:position w:val="0"/>
        <w:sz w:val="24"/>
        <w:szCs w:val="24"/>
        <w:u w:val="none"/>
        <w:shd w:val="clear" w:fill="auto"/>
        <w:vertAlign w:val="baseline"/>
      </w:rPr>
    </w:lvl>
    <w:lvl w:ilvl="5" w:tentative="0">
      <w:start w:val="1"/>
      <w:numFmt w:val="lowerRoman"/>
      <w:lvlText w:val="%6"/>
      <w:lvlJc w:val="left"/>
      <w:pPr>
        <w:tabs>
          <w:tab w:val="left" w:pos="0"/>
        </w:tabs>
        <w:ind w:left="2520" w:hanging="2520"/>
      </w:pPr>
      <w:rPr>
        <w:rFonts w:ascii="Calibri" w:hAnsi="Calibri" w:eastAsia="Calibri" w:cs="Calibri"/>
        <w:b w:val="0"/>
        <w:i w:val="0"/>
        <w:strike w:val="0"/>
        <w:dstrike w:val="0"/>
        <w:color w:val="000000"/>
        <w:position w:val="0"/>
        <w:sz w:val="24"/>
        <w:szCs w:val="24"/>
        <w:u w:val="none"/>
        <w:shd w:val="clear" w:fill="auto"/>
        <w:vertAlign w:val="baseline"/>
      </w:rPr>
    </w:lvl>
    <w:lvl w:ilvl="6" w:tentative="0">
      <w:start w:val="1"/>
      <w:numFmt w:val="decimal"/>
      <w:lvlText w:val="%7"/>
      <w:lvlJc w:val="left"/>
      <w:pPr>
        <w:tabs>
          <w:tab w:val="left" w:pos="0"/>
        </w:tabs>
        <w:ind w:left="3240" w:hanging="3240"/>
      </w:pPr>
      <w:rPr>
        <w:rFonts w:ascii="Calibri" w:hAnsi="Calibri" w:eastAsia="Calibri" w:cs="Calibri"/>
        <w:b w:val="0"/>
        <w:i w:val="0"/>
        <w:strike w:val="0"/>
        <w:dstrike w:val="0"/>
        <w:color w:val="000000"/>
        <w:position w:val="0"/>
        <w:sz w:val="24"/>
        <w:szCs w:val="24"/>
        <w:u w:val="none"/>
        <w:shd w:val="clear" w:fill="auto"/>
        <w:vertAlign w:val="baseline"/>
      </w:rPr>
    </w:lvl>
    <w:lvl w:ilvl="7" w:tentative="0">
      <w:start w:val="1"/>
      <w:numFmt w:val="lowerLetter"/>
      <w:lvlText w:val="%8"/>
      <w:lvlJc w:val="left"/>
      <w:pPr>
        <w:tabs>
          <w:tab w:val="left" w:pos="0"/>
        </w:tabs>
        <w:ind w:left="3960" w:hanging="3960"/>
      </w:pPr>
      <w:rPr>
        <w:rFonts w:ascii="Calibri" w:hAnsi="Calibri" w:eastAsia="Calibri" w:cs="Calibri"/>
        <w:b w:val="0"/>
        <w:i w:val="0"/>
        <w:strike w:val="0"/>
        <w:dstrike w:val="0"/>
        <w:color w:val="000000"/>
        <w:position w:val="0"/>
        <w:sz w:val="24"/>
        <w:szCs w:val="24"/>
        <w:u w:val="none"/>
        <w:shd w:val="clear" w:fill="auto"/>
        <w:vertAlign w:val="baseline"/>
      </w:rPr>
    </w:lvl>
    <w:lvl w:ilvl="8" w:tentative="0">
      <w:start w:val="1"/>
      <w:numFmt w:val="lowerRoman"/>
      <w:lvlText w:val="%9"/>
      <w:lvlJc w:val="left"/>
      <w:pPr>
        <w:tabs>
          <w:tab w:val="left" w:pos="0"/>
        </w:tabs>
        <w:ind w:left="4680" w:hanging="4680"/>
      </w:pPr>
      <w:rPr>
        <w:rFonts w:ascii="Calibri" w:hAnsi="Calibri" w:eastAsia="Calibri" w:cs="Calibri"/>
        <w:b w:val="0"/>
        <w:i w:val="0"/>
        <w:strike w:val="0"/>
        <w:dstrike w:val="0"/>
        <w:color w:val="000000"/>
        <w:position w:val="0"/>
        <w:sz w:val="24"/>
        <w:szCs w:val="24"/>
        <w:u w:val="none"/>
        <w:shd w:val="clear" w:fill="auto"/>
        <w:vertAlign w:val="baseline"/>
      </w:rPr>
    </w:lvl>
  </w:abstractNum>
  <w:abstractNum w:abstractNumId="2">
    <w:nsid w:val="CF092B84"/>
    <w:multiLevelType w:val="multilevel"/>
    <w:tmpl w:val="CF092B84"/>
    <w:lvl w:ilvl="0" w:tentative="0">
      <w:start w:val="5"/>
      <w:numFmt w:val="decimal"/>
      <w:lvlText w:val="%1."/>
      <w:lvlJc w:val="left"/>
      <w:pPr>
        <w:tabs>
          <w:tab w:val="left" w:pos="0"/>
        </w:tabs>
        <w:ind w:left="311" w:hanging="311"/>
      </w:pPr>
      <w:rPr>
        <w:rFonts w:ascii="Calibri" w:hAnsi="Calibri" w:eastAsia="Calibri" w:cs="Calibri"/>
        <w:b w:val="0"/>
        <w:i w:val="0"/>
        <w:strike w:val="0"/>
        <w:dstrike w:val="0"/>
        <w:color w:val="000000"/>
        <w:position w:val="0"/>
        <w:sz w:val="24"/>
        <w:szCs w:val="24"/>
        <w:u w:val="none"/>
        <w:shd w:val="clear" w:fill="auto"/>
        <w:vertAlign w:val="baseline"/>
      </w:rPr>
    </w:lvl>
    <w:lvl w:ilvl="1" w:tentative="0">
      <w:start w:val="1"/>
      <w:numFmt w:val="lowerLetter"/>
      <w:lvlText w:val="%2"/>
      <w:lvlJc w:val="left"/>
      <w:pPr>
        <w:tabs>
          <w:tab w:val="left" w:pos="0"/>
        </w:tabs>
        <w:ind w:left="1080" w:hanging="1080"/>
      </w:pPr>
      <w:rPr>
        <w:rFonts w:ascii="Calibri" w:hAnsi="Calibri" w:eastAsia="Calibri" w:cs="Calibri"/>
        <w:b w:val="0"/>
        <w:i w:val="0"/>
        <w:strike w:val="0"/>
        <w:dstrike w:val="0"/>
        <w:color w:val="000000"/>
        <w:position w:val="0"/>
        <w:sz w:val="24"/>
        <w:szCs w:val="24"/>
        <w:u w:val="none"/>
        <w:shd w:val="clear" w:fill="auto"/>
        <w:vertAlign w:val="baseline"/>
      </w:rPr>
    </w:lvl>
    <w:lvl w:ilvl="2" w:tentative="0">
      <w:start w:val="1"/>
      <w:numFmt w:val="lowerRoman"/>
      <w:lvlText w:val="%3"/>
      <w:lvlJc w:val="left"/>
      <w:pPr>
        <w:tabs>
          <w:tab w:val="left" w:pos="0"/>
        </w:tabs>
        <w:ind w:left="1800" w:hanging="1800"/>
      </w:pPr>
      <w:rPr>
        <w:rFonts w:ascii="Calibri" w:hAnsi="Calibri" w:eastAsia="Calibri" w:cs="Calibri"/>
        <w:b w:val="0"/>
        <w:i w:val="0"/>
        <w:strike w:val="0"/>
        <w:dstrike w:val="0"/>
        <w:color w:val="000000"/>
        <w:position w:val="0"/>
        <w:sz w:val="24"/>
        <w:szCs w:val="24"/>
        <w:u w:val="none"/>
        <w:shd w:val="clear" w:fill="auto"/>
        <w:vertAlign w:val="baseline"/>
      </w:rPr>
    </w:lvl>
    <w:lvl w:ilvl="3" w:tentative="0">
      <w:start w:val="1"/>
      <w:numFmt w:val="decimal"/>
      <w:lvlText w:val="%4"/>
      <w:lvlJc w:val="left"/>
      <w:pPr>
        <w:tabs>
          <w:tab w:val="left" w:pos="0"/>
        </w:tabs>
        <w:ind w:left="2520" w:hanging="2520"/>
      </w:pPr>
      <w:rPr>
        <w:rFonts w:ascii="Calibri" w:hAnsi="Calibri" w:eastAsia="Calibri" w:cs="Calibri"/>
        <w:b w:val="0"/>
        <w:i w:val="0"/>
        <w:strike w:val="0"/>
        <w:dstrike w:val="0"/>
        <w:color w:val="000000"/>
        <w:position w:val="0"/>
        <w:sz w:val="24"/>
        <w:szCs w:val="24"/>
        <w:u w:val="none"/>
        <w:shd w:val="clear" w:fill="auto"/>
        <w:vertAlign w:val="baseline"/>
      </w:rPr>
    </w:lvl>
    <w:lvl w:ilvl="4" w:tentative="0">
      <w:start w:val="1"/>
      <w:numFmt w:val="lowerLetter"/>
      <w:lvlText w:val="%5"/>
      <w:lvlJc w:val="left"/>
      <w:pPr>
        <w:tabs>
          <w:tab w:val="left" w:pos="0"/>
        </w:tabs>
        <w:ind w:left="3240" w:hanging="3240"/>
      </w:pPr>
      <w:rPr>
        <w:rFonts w:ascii="Calibri" w:hAnsi="Calibri" w:eastAsia="Calibri" w:cs="Calibri"/>
        <w:b w:val="0"/>
        <w:i w:val="0"/>
        <w:strike w:val="0"/>
        <w:dstrike w:val="0"/>
        <w:color w:val="000000"/>
        <w:position w:val="0"/>
        <w:sz w:val="24"/>
        <w:szCs w:val="24"/>
        <w:u w:val="none"/>
        <w:shd w:val="clear" w:fill="auto"/>
        <w:vertAlign w:val="baseline"/>
      </w:rPr>
    </w:lvl>
    <w:lvl w:ilvl="5" w:tentative="0">
      <w:start w:val="1"/>
      <w:numFmt w:val="lowerRoman"/>
      <w:lvlText w:val="%6"/>
      <w:lvlJc w:val="left"/>
      <w:pPr>
        <w:tabs>
          <w:tab w:val="left" w:pos="0"/>
        </w:tabs>
        <w:ind w:left="3960" w:hanging="3960"/>
      </w:pPr>
      <w:rPr>
        <w:rFonts w:ascii="Calibri" w:hAnsi="Calibri" w:eastAsia="Calibri" w:cs="Calibri"/>
        <w:b w:val="0"/>
        <w:i w:val="0"/>
        <w:strike w:val="0"/>
        <w:dstrike w:val="0"/>
        <w:color w:val="000000"/>
        <w:position w:val="0"/>
        <w:sz w:val="24"/>
        <w:szCs w:val="24"/>
        <w:u w:val="none"/>
        <w:shd w:val="clear" w:fill="auto"/>
        <w:vertAlign w:val="baseline"/>
      </w:rPr>
    </w:lvl>
    <w:lvl w:ilvl="6" w:tentative="0">
      <w:start w:val="1"/>
      <w:numFmt w:val="decimal"/>
      <w:lvlText w:val="%7"/>
      <w:lvlJc w:val="left"/>
      <w:pPr>
        <w:tabs>
          <w:tab w:val="left" w:pos="0"/>
        </w:tabs>
        <w:ind w:left="4680" w:hanging="4680"/>
      </w:pPr>
      <w:rPr>
        <w:rFonts w:ascii="Calibri" w:hAnsi="Calibri" w:eastAsia="Calibri" w:cs="Calibri"/>
        <w:b w:val="0"/>
        <w:i w:val="0"/>
        <w:strike w:val="0"/>
        <w:dstrike w:val="0"/>
        <w:color w:val="000000"/>
        <w:position w:val="0"/>
        <w:sz w:val="24"/>
        <w:szCs w:val="24"/>
        <w:u w:val="none"/>
        <w:shd w:val="clear" w:fill="auto"/>
        <w:vertAlign w:val="baseline"/>
      </w:rPr>
    </w:lvl>
    <w:lvl w:ilvl="7" w:tentative="0">
      <w:start w:val="1"/>
      <w:numFmt w:val="lowerLetter"/>
      <w:lvlText w:val="%8"/>
      <w:lvlJc w:val="left"/>
      <w:pPr>
        <w:tabs>
          <w:tab w:val="left" w:pos="0"/>
        </w:tabs>
        <w:ind w:left="5400" w:hanging="5400"/>
      </w:pPr>
      <w:rPr>
        <w:rFonts w:ascii="Calibri" w:hAnsi="Calibri" w:eastAsia="Calibri" w:cs="Calibri"/>
        <w:b w:val="0"/>
        <w:i w:val="0"/>
        <w:strike w:val="0"/>
        <w:dstrike w:val="0"/>
        <w:color w:val="000000"/>
        <w:position w:val="0"/>
        <w:sz w:val="24"/>
        <w:szCs w:val="24"/>
        <w:u w:val="none"/>
        <w:shd w:val="clear" w:fill="auto"/>
        <w:vertAlign w:val="baseline"/>
      </w:rPr>
    </w:lvl>
    <w:lvl w:ilvl="8" w:tentative="0">
      <w:start w:val="1"/>
      <w:numFmt w:val="lowerRoman"/>
      <w:lvlText w:val="%9"/>
      <w:lvlJc w:val="left"/>
      <w:pPr>
        <w:tabs>
          <w:tab w:val="left" w:pos="0"/>
        </w:tabs>
        <w:ind w:left="6120" w:hanging="6120"/>
      </w:pPr>
      <w:rPr>
        <w:rFonts w:ascii="Calibri" w:hAnsi="Calibri" w:eastAsia="Calibri" w:cs="Calibri"/>
        <w:b w:val="0"/>
        <w:i w:val="0"/>
        <w:strike w:val="0"/>
        <w:dstrike w:val="0"/>
        <w:color w:val="000000"/>
        <w:position w:val="0"/>
        <w:sz w:val="24"/>
        <w:szCs w:val="24"/>
        <w:u w:val="none"/>
        <w:shd w:val="clear" w:fill="auto"/>
        <w:vertAlign w:val="baseline"/>
      </w:rPr>
    </w:lvl>
  </w:abstractNum>
  <w:abstractNum w:abstractNumId="3">
    <w:nsid w:val="0053208E"/>
    <w:multiLevelType w:val="multilevel"/>
    <w:tmpl w:val="0053208E"/>
    <w:lvl w:ilvl="0" w:tentative="0">
      <w:start w:val="1"/>
      <w:numFmt w:val="decimal"/>
      <w:lvlText w:val="%1."/>
      <w:lvlJc w:val="left"/>
      <w:pPr>
        <w:tabs>
          <w:tab w:val="left" w:pos="0"/>
        </w:tabs>
        <w:ind w:left="311" w:hanging="311"/>
      </w:pPr>
      <w:rPr>
        <w:rFonts w:ascii="Calibri" w:hAnsi="Calibri" w:eastAsia="Calibri" w:cs="Calibri"/>
        <w:b w:val="0"/>
        <w:i w:val="0"/>
        <w:strike w:val="0"/>
        <w:dstrike w:val="0"/>
        <w:color w:val="000000"/>
        <w:position w:val="0"/>
        <w:sz w:val="24"/>
        <w:szCs w:val="24"/>
        <w:u w:val="none"/>
        <w:shd w:val="clear" w:fill="auto"/>
        <w:vertAlign w:val="baseline"/>
      </w:rPr>
    </w:lvl>
    <w:lvl w:ilvl="1" w:tentative="0">
      <w:start w:val="1"/>
      <w:numFmt w:val="lowerLetter"/>
      <w:lvlText w:val="%2"/>
      <w:lvlJc w:val="left"/>
      <w:pPr>
        <w:tabs>
          <w:tab w:val="left" w:pos="0"/>
        </w:tabs>
        <w:ind w:left="1080" w:hanging="1080"/>
      </w:pPr>
      <w:rPr>
        <w:rFonts w:ascii="Calibri" w:hAnsi="Calibri" w:eastAsia="Calibri" w:cs="Calibri"/>
        <w:b w:val="0"/>
        <w:i w:val="0"/>
        <w:strike w:val="0"/>
        <w:dstrike w:val="0"/>
        <w:color w:val="000000"/>
        <w:position w:val="0"/>
        <w:sz w:val="24"/>
        <w:szCs w:val="24"/>
        <w:u w:val="none"/>
        <w:shd w:val="clear" w:fill="auto"/>
        <w:vertAlign w:val="baseline"/>
      </w:rPr>
    </w:lvl>
    <w:lvl w:ilvl="2" w:tentative="0">
      <w:start w:val="1"/>
      <w:numFmt w:val="lowerRoman"/>
      <w:lvlText w:val="%3"/>
      <w:lvlJc w:val="left"/>
      <w:pPr>
        <w:tabs>
          <w:tab w:val="left" w:pos="0"/>
        </w:tabs>
        <w:ind w:left="1800" w:hanging="1800"/>
      </w:pPr>
      <w:rPr>
        <w:rFonts w:ascii="Calibri" w:hAnsi="Calibri" w:eastAsia="Calibri" w:cs="Calibri"/>
        <w:b w:val="0"/>
        <w:i w:val="0"/>
        <w:strike w:val="0"/>
        <w:dstrike w:val="0"/>
        <w:color w:val="000000"/>
        <w:position w:val="0"/>
        <w:sz w:val="24"/>
        <w:szCs w:val="24"/>
        <w:u w:val="none"/>
        <w:shd w:val="clear" w:fill="auto"/>
        <w:vertAlign w:val="baseline"/>
      </w:rPr>
    </w:lvl>
    <w:lvl w:ilvl="3" w:tentative="0">
      <w:start w:val="1"/>
      <w:numFmt w:val="decimal"/>
      <w:lvlText w:val="%4"/>
      <w:lvlJc w:val="left"/>
      <w:pPr>
        <w:tabs>
          <w:tab w:val="left" w:pos="0"/>
        </w:tabs>
        <w:ind w:left="2520" w:hanging="2520"/>
      </w:pPr>
      <w:rPr>
        <w:rFonts w:ascii="Calibri" w:hAnsi="Calibri" w:eastAsia="Calibri" w:cs="Calibri"/>
        <w:b w:val="0"/>
        <w:i w:val="0"/>
        <w:strike w:val="0"/>
        <w:dstrike w:val="0"/>
        <w:color w:val="000000"/>
        <w:position w:val="0"/>
        <w:sz w:val="24"/>
        <w:szCs w:val="24"/>
        <w:u w:val="none"/>
        <w:shd w:val="clear" w:fill="auto"/>
        <w:vertAlign w:val="baseline"/>
      </w:rPr>
    </w:lvl>
    <w:lvl w:ilvl="4" w:tentative="0">
      <w:start w:val="1"/>
      <w:numFmt w:val="lowerLetter"/>
      <w:lvlText w:val="%5"/>
      <w:lvlJc w:val="left"/>
      <w:pPr>
        <w:tabs>
          <w:tab w:val="left" w:pos="0"/>
        </w:tabs>
        <w:ind w:left="3240" w:hanging="3240"/>
      </w:pPr>
      <w:rPr>
        <w:rFonts w:ascii="Calibri" w:hAnsi="Calibri" w:eastAsia="Calibri" w:cs="Calibri"/>
        <w:b w:val="0"/>
        <w:i w:val="0"/>
        <w:strike w:val="0"/>
        <w:dstrike w:val="0"/>
        <w:color w:val="000000"/>
        <w:position w:val="0"/>
        <w:sz w:val="24"/>
        <w:szCs w:val="24"/>
        <w:u w:val="none"/>
        <w:shd w:val="clear" w:fill="auto"/>
        <w:vertAlign w:val="baseline"/>
      </w:rPr>
    </w:lvl>
    <w:lvl w:ilvl="5" w:tentative="0">
      <w:start w:val="1"/>
      <w:numFmt w:val="lowerRoman"/>
      <w:lvlText w:val="%6"/>
      <w:lvlJc w:val="left"/>
      <w:pPr>
        <w:tabs>
          <w:tab w:val="left" w:pos="0"/>
        </w:tabs>
        <w:ind w:left="3960" w:hanging="3960"/>
      </w:pPr>
      <w:rPr>
        <w:rFonts w:ascii="Calibri" w:hAnsi="Calibri" w:eastAsia="Calibri" w:cs="Calibri"/>
        <w:b w:val="0"/>
        <w:i w:val="0"/>
        <w:strike w:val="0"/>
        <w:dstrike w:val="0"/>
        <w:color w:val="000000"/>
        <w:position w:val="0"/>
        <w:sz w:val="24"/>
        <w:szCs w:val="24"/>
        <w:u w:val="none"/>
        <w:shd w:val="clear" w:fill="auto"/>
        <w:vertAlign w:val="baseline"/>
      </w:rPr>
    </w:lvl>
    <w:lvl w:ilvl="6" w:tentative="0">
      <w:start w:val="1"/>
      <w:numFmt w:val="decimal"/>
      <w:lvlText w:val="%7"/>
      <w:lvlJc w:val="left"/>
      <w:pPr>
        <w:tabs>
          <w:tab w:val="left" w:pos="0"/>
        </w:tabs>
        <w:ind w:left="4680" w:hanging="4680"/>
      </w:pPr>
      <w:rPr>
        <w:rFonts w:ascii="Calibri" w:hAnsi="Calibri" w:eastAsia="Calibri" w:cs="Calibri"/>
        <w:b w:val="0"/>
        <w:i w:val="0"/>
        <w:strike w:val="0"/>
        <w:dstrike w:val="0"/>
        <w:color w:val="000000"/>
        <w:position w:val="0"/>
        <w:sz w:val="24"/>
        <w:szCs w:val="24"/>
        <w:u w:val="none"/>
        <w:shd w:val="clear" w:fill="auto"/>
        <w:vertAlign w:val="baseline"/>
      </w:rPr>
    </w:lvl>
    <w:lvl w:ilvl="7" w:tentative="0">
      <w:start w:val="1"/>
      <w:numFmt w:val="lowerLetter"/>
      <w:lvlText w:val="%8"/>
      <w:lvlJc w:val="left"/>
      <w:pPr>
        <w:tabs>
          <w:tab w:val="left" w:pos="0"/>
        </w:tabs>
        <w:ind w:left="5400" w:hanging="5400"/>
      </w:pPr>
      <w:rPr>
        <w:rFonts w:ascii="Calibri" w:hAnsi="Calibri" w:eastAsia="Calibri" w:cs="Calibri"/>
        <w:b w:val="0"/>
        <w:i w:val="0"/>
        <w:strike w:val="0"/>
        <w:dstrike w:val="0"/>
        <w:color w:val="000000"/>
        <w:position w:val="0"/>
        <w:sz w:val="24"/>
        <w:szCs w:val="24"/>
        <w:u w:val="none"/>
        <w:shd w:val="clear" w:fill="auto"/>
        <w:vertAlign w:val="baseline"/>
      </w:rPr>
    </w:lvl>
    <w:lvl w:ilvl="8" w:tentative="0">
      <w:start w:val="1"/>
      <w:numFmt w:val="lowerRoman"/>
      <w:lvlText w:val="%9"/>
      <w:lvlJc w:val="left"/>
      <w:pPr>
        <w:tabs>
          <w:tab w:val="left" w:pos="0"/>
        </w:tabs>
        <w:ind w:left="6120" w:hanging="6120"/>
      </w:pPr>
      <w:rPr>
        <w:rFonts w:ascii="Calibri" w:hAnsi="Calibri" w:eastAsia="Calibri" w:cs="Calibri"/>
        <w:b w:val="0"/>
        <w:i w:val="0"/>
        <w:strike w:val="0"/>
        <w:dstrike w:val="0"/>
        <w:color w:val="000000"/>
        <w:position w:val="0"/>
        <w:sz w:val="24"/>
        <w:szCs w:val="24"/>
        <w:u w:val="none"/>
        <w:shd w:val="clear" w:fill="auto"/>
        <w:vertAlign w:val="baseline"/>
      </w:rPr>
    </w:lvl>
  </w:abstractNum>
  <w:abstractNum w:abstractNumId="4">
    <w:nsid w:val="03D62ECE"/>
    <w:multiLevelType w:val="multilevel"/>
    <w:tmpl w:val="03D62ECE"/>
    <w:lvl w:ilvl="0" w:tentative="0">
      <w:start w:val="3"/>
      <w:numFmt w:val="decimal"/>
      <w:lvlText w:val="%1."/>
      <w:lvlJc w:val="left"/>
      <w:pPr>
        <w:tabs>
          <w:tab w:val="left" w:pos="0"/>
        </w:tabs>
        <w:ind w:left="85" w:hanging="85"/>
      </w:pPr>
      <w:rPr>
        <w:rFonts w:ascii="Calibri" w:hAnsi="Calibri" w:eastAsia="Calibri" w:cs="Calibri"/>
        <w:b w:val="0"/>
        <w:i w:val="0"/>
        <w:strike w:val="0"/>
        <w:dstrike w:val="0"/>
        <w:color w:val="000000"/>
        <w:position w:val="0"/>
        <w:sz w:val="24"/>
        <w:szCs w:val="24"/>
        <w:u w:val="none"/>
        <w:shd w:val="clear" w:fill="auto"/>
        <w:vertAlign w:val="baseline"/>
      </w:rPr>
    </w:lvl>
    <w:lvl w:ilvl="1" w:tentative="0">
      <w:start w:val="1"/>
      <w:numFmt w:val="lowerLetter"/>
      <w:lvlText w:val="%2"/>
      <w:lvlJc w:val="left"/>
      <w:pPr>
        <w:tabs>
          <w:tab w:val="left" w:pos="0"/>
        </w:tabs>
        <w:ind w:left="1080" w:hanging="1080"/>
      </w:pPr>
      <w:rPr>
        <w:rFonts w:ascii="Calibri" w:hAnsi="Calibri" w:eastAsia="Calibri" w:cs="Calibri"/>
        <w:b w:val="0"/>
        <w:i w:val="0"/>
        <w:strike w:val="0"/>
        <w:dstrike w:val="0"/>
        <w:color w:val="000000"/>
        <w:position w:val="0"/>
        <w:sz w:val="24"/>
        <w:szCs w:val="24"/>
        <w:u w:val="none"/>
        <w:shd w:val="clear" w:fill="auto"/>
        <w:vertAlign w:val="baseline"/>
      </w:rPr>
    </w:lvl>
    <w:lvl w:ilvl="2" w:tentative="0">
      <w:start w:val="1"/>
      <w:numFmt w:val="lowerRoman"/>
      <w:lvlText w:val="%3"/>
      <w:lvlJc w:val="left"/>
      <w:pPr>
        <w:tabs>
          <w:tab w:val="left" w:pos="0"/>
        </w:tabs>
        <w:ind w:left="1800" w:hanging="1800"/>
      </w:pPr>
      <w:rPr>
        <w:rFonts w:ascii="Calibri" w:hAnsi="Calibri" w:eastAsia="Calibri" w:cs="Calibri"/>
        <w:b w:val="0"/>
        <w:i w:val="0"/>
        <w:strike w:val="0"/>
        <w:dstrike w:val="0"/>
        <w:color w:val="000000"/>
        <w:position w:val="0"/>
        <w:sz w:val="24"/>
        <w:szCs w:val="24"/>
        <w:u w:val="none"/>
        <w:shd w:val="clear" w:fill="auto"/>
        <w:vertAlign w:val="baseline"/>
      </w:rPr>
    </w:lvl>
    <w:lvl w:ilvl="3" w:tentative="0">
      <w:start w:val="1"/>
      <w:numFmt w:val="decimal"/>
      <w:lvlText w:val="%4"/>
      <w:lvlJc w:val="left"/>
      <w:pPr>
        <w:tabs>
          <w:tab w:val="left" w:pos="0"/>
        </w:tabs>
        <w:ind w:left="2520" w:hanging="2520"/>
      </w:pPr>
      <w:rPr>
        <w:rFonts w:ascii="Calibri" w:hAnsi="Calibri" w:eastAsia="Calibri" w:cs="Calibri"/>
        <w:b w:val="0"/>
        <w:i w:val="0"/>
        <w:strike w:val="0"/>
        <w:dstrike w:val="0"/>
        <w:color w:val="000000"/>
        <w:position w:val="0"/>
        <w:sz w:val="24"/>
        <w:szCs w:val="24"/>
        <w:u w:val="none"/>
        <w:shd w:val="clear" w:fill="auto"/>
        <w:vertAlign w:val="baseline"/>
      </w:rPr>
    </w:lvl>
    <w:lvl w:ilvl="4" w:tentative="0">
      <w:start w:val="1"/>
      <w:numFmt w:val="lowerLetter"/>
      <w:lvlText w:val="%5"/>
      <w:lvlJc w:val="left"/>
      <w:pPr>
        <w:tabs>
          <w:tab w:val="left" w:pos="0"/>
        </w:tabs>
        <w:ind w:left="3240" w:hanging="3240"/>
      </w:pPr>
      <w:rPr>
        <w:rFonts w:ascii="Calibri" w:hAnsi="Calibri" w:eastAsia="Calibri" w:cs="Calibri"/>
        <w:b w:val="0"/>
        <w:i w:val="0"/>
        <w:strike w:val="0"/>
        <w:dstrike w:val="0"/>
        <w:color w:val="000000"/>
        <w:position w:val="0"/>
        <w:sz w:val="24"/>
        <w:szCs w:val="24"/>
        <w:u w:val="none"/>
        <w:shd w:val="clear" w:fill="auto"/>
        <w:vertAlign w:val="baseline"/>
      </w:rPr>
    </w:lvl>
    <w:lvl w:ilvl="5" w:tentative="0">
      <w:start w:val="1"/>
      <w:numFmt w:val="lowerRoman"/>
      <w:lvlText w:val="%6"/>
      <w:lvlJc w:val="left"/>
      <w:pPr>
        <w:tabs>
          <w:tab w:val="left" w:pos="0"/>
        </w:tabs>
        <w:ind w:left="3960" w:hanging="3960"/>
      </w:pPr>
      <w:rPr>
        <w:rFonts w:ascii="Calibri" w:hAnsi="Calibri" w:eastAsia="Calibri" w:cs="Calibri"/>
        <w:b w:val="0"/>
        <w:i w:val="0"/>
        <w:strike w:val="0"/>
        <w:dstrike w:val="0"/>
        <w:color w:val="000000"/>
        <w:position w:val="0"/>
        <w:sz w:val="24"/>
        <w:szCs w:val="24"/>
        <w:u w:val="none"/>
        <w:shd w:val="clear" w:fill="auto"/>
        <w:vertAlign w:val="baseline"/>
      </w:rPr>
    </w:lvl>
    <w:lvl w:ilvl="6" w:tentative="0">
      <w:start w:val="1"/>
      <w:numFmt w:val="decimal"/>
      <w:lvlText w:val="%7"/>
      <w:lvlJc w:val="left"/>
      <w:pPr>
        <w:tabs>
          <w:tab w:val="left" w:pos="0"/>
        </w:tabs>
        <w:ind w:left="4680" w:hanging="4680"/>
      </w:pPr>
      <w:rPr>
        <w:rFonts w:ascii="Calibri" w:hAnsi="Calibri" w:eastAsia="Calibri" w:cs="Calibri"/>
        <w:b w:val="0"/>
        <w:i w:val="0"/>
        <w:strike w:val="0"/>
        <w:dstrike w:val="0"/>
        <w:color w:val="000000"/>
        <w:position w:val="0"/>
        <w:sz w:val="24"/>
        <w:szCs w:val="24"/>
        <w:u w:val="none"/>
        <w:shd w:val="clear" w:fill="auto"/>
        <w:vertAlign w:val="baseline"/>
      </w:rPr>
    </w:lvl>
    <w:lvl w:ilvl="7" w:tentative="0">
      <w:start w:val="1"/>
      <w:numFmt w:val="lowerLetter"/>
      <w:lvlText w:val="%8"/>
      <w:lvlJc w:val="left"/>
      <w:pPr>
        <w:tabs>
          <w:tab w:val="left" w:pos="0"/>
        </w:tabs>
        <w:ind w:left="5400" w:hanging="5400"/>
      </w:pPr>
      <w:rPr>
        <w:rFonts w:ascii="Calibri" w:hAnsi="Calibri" w:eastAsia="Calibri" w:cs="Calibri"/>
        <w:b w:val="0"/>
        <w:i w:val="0"/>
        <w:strike w:val="0"/>
        <w:dstrike w:val="0"/>
        <w:color w:val="000000"/>
        <w:position w:val="0"/>
        <w:sz w:val="24"/>
        <w:szCs w:val="24"/>
        <w:u w:val="none"/>
        <w:shd w:val="clear" w:fill="auto"/>
        <w:vertAlign w:val="baseline"/>
      </w:rPr>
    </w:lvl>
    <w:lvl w:ilvl="8" w:tentative="0">
      <w:start w:val="1"/>
      <w:numFmt w:val="lowerRoman"/>
      <w:lvlText w:val="%9"/>
      <w:lvlJc w:val="left"/>
      <w:pPr>
        <w:tabs>
          <w:tab w:val="left" w:pos="0"/>
        </w:tabs>
        <w:ind w:left="6120" w:hanging="6120"/>
      </w:pPr>
      <w:rPr>
        <w:rFonts w:ascii="Calibri" w:hAnsi="Calibri" w:eastAsia="Calibri" w:cs="Calibri"/>
        <w:b w:val="0"/>
        <w:i w:val="0"/>
        <w:strike w:val="0"/>
        <w:dstrike w:val="0"/>
        <w:color w:val="000000"/>
        <w:position w:val="0"/>
        <w:sz w:val="24"/>
        <w:szCs w:val="24"/>
        <w:u w:val="none"/>
        <w:shd w:val="clear" w:fill="auto"/>
        <w:vertAlign w:val="baseline"/>
      </w:rPr>
    </w:lvl>
  </w:abstractNum>
  <w:abstractNum w:abstractNumId="5">
    <w:nsid w:val="25B654F3"/>
    <w:multiLevelType w:val="multilevel"/>
    <w:tmpl w:val="25B654F3"/>
    <w:lvl w:ilvl="0" w:tentative="0">
      <w:start w:val="1"/>
      <w:numFmt w:val="decimal"/>
      <w:lvlText w:val="%1."/>
      <w:lvlJc w:val="left"/>
      <w:pPr>
        <w:tabs>
          <w:tab w:val="left" w:pos="0"/>
        </w:tabs>
        <w:ind w:left="85" w:hanging="85"/>
      </w:pPr>
      <w:rPr>
        <w:rFonts w:ascii="Calibri" w:hAnsi="Calibri" w:eastAsia="Calibri" w:cs="Calibri"/>
        <w:b w:val="0"/>
        <w:i w:val="0"/>
        <w:strike w:val="0"/>
        <w:dstrike w:val="0"/>
        <w:color w:val="000000"/>
        <w:position w:val="0"/>
        <w:sz w:val="24"/>
        <w:szCs w:val="24"/>
        <w:u w:val="none"/>
        <w:shd w:val="clear" w:fill="auto"/>
        <w:vertAlign w:val="baseline"/>
      </w:rPr>
    </w:lvl>
    <w:lvl w:ilvl="1" w:tentative="0">
      <w:start w:val="1"/>
      <w:numFmt w:val="lowerLetter"/>
      <w:lvlText w:val="%2"/>
      <w:lvlJc w:val="left"/>
      <w:pPr>
        <w:tabs>
          <w:tab w:val="left" w:pos="0"/>
        </w:tabs>
        <w:ind w:left="1080" w:hanging="1080"/>
      </w:pPr>
      <w:rPr>
        <w:rFonts w:ascii="Calibri" w:hAnsi="Calibri" w:eastAsia="Calibri" w:cs="Calibri"/>
        <w:b w:val="0"/>
        <w:i w:val="0"/>
        <w:strike w:val="0"/>
        <w:dstrike w:val="0"/>
        <w:color w:val="000000"/>
        <w:position w:val="0"/>
        <w:sz w:val="24"/>
        <w:szCs w:val="24"/>
        <w:u w:val="none"/>
        <w:shd w:val="clear" w:fill="auto"/>
        <w:vertAlign w:val="baseline"/>
      </w:rPr>
    </w:lvl>
    <w:lvl w:ilvl="2" w:tentative="0">
      <w:start w:val="1"/>
      <w:numFmt w:val="lowerRoman"/>
      <w:lvlText w:val="%3"/>
      <w:lvlJc w:val="left"/>
      <w:pPr>
        <w:tabs>
          <w:tab w:val="left" w:pos="0"/>
        </w:tabs>
        <w:ind w:left="1800" w:hanging="1800"/>
      </w:pPr>
      <w:rPr>
        <w:rFonts w:ascii="Calibri" w:hAnsi="Calibri" w:eastAsia="Calibri" w:cs="Calibri"/>
        <w:b w:val="0"/>
        <w:i w:val="0"/>
        <w:strike w:val="0"/>
        <w:dstrike w:val="0"/>
        <w:color w:val="000000"/>
        <w:position w:val="0"/>
        <w:sz w:val="24"/>
        <w:szCs w:val="24"/>
        <w:u w:val="none"/>
        <w:shd w:val="clear" w:fill="auto"/>
        <w:vertAlign w:val="baseline"/>
      </w:rPr>
    </w:lvl>
    <w:lvl w:ilvl="3" w:tentative="0">
      <w:start w:val="1"/>
      <w:numFmt w:val="decimal"/>
      <w:lvlText w:val="%4"/>
      <w:lvlJc w:val="left"/>
      <w:pPr>
        <w:tabs>
          <w:tab w:val="left" w:pos="0"/>
        </w:tabs>
        <w:ind w:left="2520" w:hanging="2520"/>
      </w:pPr>
      <w:rPr>
        <w:rFonts w:ascii="Calibri" w:hAnsi="Calibri" w:eastAsia="Calibri" w:cs="Calibri"/>
        <w:b w:val="0"/>
        <w:i w:val="0"/>
        <w:strike w:val="0"/>
        <w:dstrike w:val="0"/>
        <w:color w:val="000000"/>
        <w:position w:val="0"/>
        <w:sz w:val="24"/>
        <w:szCs w:val="24"/>
        <w:u w:val="none"/>
        <w:shd w:val="clear" w:fill="auto"/>
        <w:vertAlign w:val="baseline"/>
      </w:rPr>
    </w:lvl>
    <w:lvl w:ilvl="4" w:tentative="0">
      <w:start w:val="1"/>
      <w:numFmt w:val="lowerLetter"/>
      <w:lvlText w:val="%5"/>
      <w:lvlJc w:val="left"/>
      <w:pPr>
        <w:tabs>
          <w:tab w:val="left" w:pos="0"/>
        </w:tabs>
        <w:ind w:left="3240" w:hanging="3240"/>
      </w:pPr>
      <w:rPr>
        <w:rFonts w:ascii="Calibri" w:hAnsi="Calibri" w:eastAsia="Calibri" w:cs="Calibri"/>
        <w:b w:val="0"/>
        <w:i w:val="0"/>
        <w:strike w:val="0"/>
        <w:dstrike w:val="0"/>
        <w:color w:val="000000"/>
        <w:position w:val="0"/>
        <w:sz w:val="24"/>
        <w:szCs w:val="24"/>
        <w:u w:val="none"/>
        <w:shd w:val="clear" w:fill="auto"/>
        <w:vertAlign w:val="baseline"/>
      </w:rPr>
    </w:lvl>
    <w:lvl w:ilvl="5" w:tentative="0">
      <w:start w:val="1"/>
      <w:numFmt w:val="lowerRoman"/>
      <w:lvlText w:val="%6"/>
      <w:lvlJc w:val="left"/>
      <w:pPr>
        <w:tabs>
          <w:tab w:val="left" w:pos="0"/>
        </w:tabs>
        <w:ind w:left="3960" w:hanging="3960"/>
      </w:pPr>
      <w:rPr>
        <w:rFonts w:ascii="Calibri" w:hAnsi="Calibri" w:eastAsia="Calibri" w:cs="Calibri"/>
        <w:b w:val="0"/>
        <w:i w:val="0"/>
        <w:strike w:val="0"/>
        <w:dstrike w:val="0"/>
        <w:color w:val="000000"/>
        <w:position w:val="0"/>
        <w:sz w:val="24"/>
        <w:szCs w:val="24"/>
        <w:u w:val="none"/>
        <w:shd w:val="clear" w:fill="auto"/>
        <w:vertAlign w:val="baseline"/>
      </w:rPr>
    </w:lvl>
    <w:lvl w:ilvl="6" w:tentative="0">
      <w:start w:val="1"/>
      <w:numFmt w:val="decimal"/>
      <w:lvlText w:val="%7"/>
      <w:lvlJc w:val="left"/>
      <w:pPr>
        <w:tabs>
          <w:tab w:val="left" w:pos="0"/>
        </w:tabs>
        <w:ind w:left="4680" w:hanging="4680"/>
      </w:pPr>
      <w:rPr>
        <w:rFonts w:ascii="Calibri" w:hAnsi="Calibri" w:eastAsia="Calibri" w:cs="Calibri"/>
        <w:b w:val="0"/>
        <w:i w:val="0"/>
        <w:strike w:val="0"/>
        <w:dstrike w:val="0"/>
        <w:color w:val="000000"/>
        <w:position w:val="0"/>
        <w:sz w:val="24"/>
        <w:szCs w:val="24"/>
        <w:u w:val="none"/>
        <w:shd w:val="clear" w:fill="auto"/>
        <w:vertAlign w:val="baseline"/>
      </w:rPr>
    </w:lvl>
    <w:lvl w:ilvl="7" w:tentative="0">
      <w:start w:val="1"/>
      <w:numFmt w:val="lowerLetter"/>
      <w:lvlText w:val="%8"/>
      <w:lvlJc w:val="left"/>
      <w:pPr>
        <w:tabs>
          <w:tab w:val="left" w:pos="0"/>
        </w:tabs>
        <w:ind w:left="5400" w:hanging="5400"/>
      </w:pPr>
      <w:rPr>
        <w:rFonts w:ascii="Calibri" w:hAnsi="Calibri" w:eastAsia="Calibri" w:cs="Calibri"/>
        <w:b w:val="0"/>
        <w:i w:val="0"/>
        <w:strike w:val="0"/>
        <w:dstrike w:val="0"/>
        <w:color w:val="000000"/>
        <w:position w:val="0"/>
        <w:sz w:val="24"/>
        <w:szCs w:val="24"/>
        <w:u w:val="none"/>
        <w:shd w:val="clear" w:fill="auto"/>
        <w:vertAlign w:val="baseline"/>
      </w:rPr>
    </w:lvl>
    <w:lvl w:ilvl="8" w:tentative="0">
      <w:start w:val="1"/>
      <w:numFmt w:val="lowerRoman"/>
      <w:lvlText w:val="%9"/>
      <w:lvlJc w:val="left"/>
      <w:pPr>
        <w:tabs>
          <w:tab w:val="left" w:pos="0"/>
        </w:tabs>
        <w:ind w:left="6120" w:hanging="6120"/>
      </w:pPr>
      <w:rPr>
        <w:rFonts w:ascii="Calibri" w:hAnsi="Calibri" w:eastAsia="Calibri" w:cs="Calibri"/>
        <w:b w:val="0"/>
        <w:i w:val="0"/>
        <w:strike w:val="0"/>
        <w:dstrike w:val="0"/>
        <w:color w:val="000000"/>
        <w:position w:val="0"/>
        <w:sz w:val="24"/>
        <w:szCs w:val="24"/>
        <w:u w:val="none"/>
        <w:shd w:val="clear" w:fill="auto"/>
        <w:vertAlign w:val="baseline"/>
      </w:rPr>
    </w:lvl>
  </w:abstractNum>
  <w:abstractNum w:abstractNumId="6">
    <w:nsid w:val="59ADCABA"/>
    <w:multiLevelType w:val="multilevel"/>
    <w:tmpl w:val="59ADCABA"/>
    <w:lvl w:ilvl="0" w:tentative="0">
      <w:start w:val="1"/>
      <w:numFmt w:val="decimal"/>
      <w:lvlText w:val="%1."/>
      <w:lvlJc w:val="left"/>
      <w:pPr>
        <w:tabs>
          <w:tab w:val="left" w:pos="0"/>
        </w:tabs>
        <w:ind w:left="85" w:hanging="85"/>
      </w:pPr>
      <w:rPr>
        <w:rFonts w:ascii="Calibri" w:hAnsi="Calibri" w:eastAsia="Calibri" w:cs="Calibri"/>
        <w:b w:val="0"/>
        <w:i w:val="0"/>
        <w:strike w:val="0"/>
        <w:dstrike w:val="0"/>
        <w:color w:val="000000"/>
        <w:position w:val="0"/>
        <w:sz w:val="24"/>
        <w:szCs w:val="24"/>
        <w:u w:val="none"/>
        <w:shd w:val="clear" w:fill="auto"/>
        <w:vertAlign w:val="baseline"/>
      </w:rPr>
    </w:lvl>
    <w:lvl w:ilvl="1" w:tentative="0">
      <w:start w:val="1"/>
      <w:numFmt w:val="lowerLetter"/>
      <w:lvlText w:val="%2"/>
      <w:lvlJc w:val="left"/>
      <w:pPr>
        <w:tabs>
          <w:tab w:val="left" w:pos="0"/>
        </w:tabs>
        <w:ind w:left="1080" w:hanging="1080"/>
      </w:pPr>
      <w:rPr>
        <w:rFonts w:ascii="Calibri" w:hAnsi="Calibri" w:eastAsia="Calibri" w:cs="Calibri"/>
        <w:b w:val="0"/>
        <w:i w:val="0"/>
        <w:strike w:val="0"/>
        <w:dstrike w:val="0"/>
        <w:color w:val="000000"/>
        <w:position w:val="0"/>
        <w:sz w:val="24"/>
        <w:szCs w:val="24"/>
        <w:u w:val="none"/>
        <w:shd w:val="clear" w:fill="auto"/>
        <w:vertAlign w:val="baseline"/>
      </w:rPr>
    </w:lvl>
    <w:lvl w:ilvl="2" w:tentative="0">
      <w:start w:val="1"/>
      <w:numFmt w:val="lowerRoman"/>
      <w:lvlText w:val="%3"/>
      <w:lvlJc w:val="left"/>
      <w:pPr>
        <w:tabs>
          <w:tab w:val="left" w:pos="0"/>
        </w:tabs>
        <w:ind w:left="1800" w:hanging="1800"/>
      </w:pPr>
      <w:rPr>
        <w:rFonts w:ascii="Calibri" w:hAnsi="Calibri" w:eastAsia="Calibri" w:cs="Calibri"/>
        <w:b w:val="0"/>
        <w:i w:val="0"/>
        <w:strike w:val="0"/>
        <w:dstrike w:val="0"/>
        <w:color w:val="000000"/>
        <w:position w:val="0"/>
        <w:sz w:val="24"/>
        <w:szCs w:val="24"/>
        <w:u w:val="none"/>
        <w:shd w:val="clear" w:fill="auto"/>
        <w:vertAlign w:val="baseline"/>
      </w:rPr>
    </w:lvl>
    <w:lvl w:ilvl="3" w:tentative="0">
      <w:start w:val="1"/>
      <w:numFmt w:val="decimal"/>
      <w:lvlText w:val="%4"/>
      <w:lvlJc w:val="left"/>
      <w:pPr>
        <w:tabs>
          <w:tab w:val="left" w:pos="0"/>
        </w:tabs>
        <w:ind w:left="2520" w:hanging="2520"/>
      </w:pPr>
      <w:rPr>
        <w:rFonts w:ascii="Calibri" w:hAnsi="Calibri" w:eastAsia="Calibri" w:cs="Calibri"/>
        <w:b w:val="0"/>
        <w:i w:val="0"/>
        <w:strike w:val="0"/>
        <w:dstrike w:val="0"/>
        <w:color w:val="000000"/>
        <w:position w:val="0"/>
        <w:sz w:val="24"/>
        <w:szCs w:val="24"/>
        <w:u w:val="none"/>
        <w:shd w:val="clear" w:fill="auto"/>
        <w:vertAlign w:val="baseline"/>
      </w:rPr>
    </w:lvl>
    <w:lvl w:ilvl="4" w:tentative="0">
      <w:start w:val="1"/>
      <w:numFmt w:val="lowerLetter"/>
      <w:lvlText w:val="%5"/>
      <w:lvlJc w:val="left"/>
      <w:pPr>
        <w:tabs>
          <w:tab w:val="left" w:pos="0"/>
        </w:tabs>
        <w:ind w:left="3240" w:hanging="3240"/>
      </w:pPr>
      <w:rPr>
        <w:rFonts w:ascii="Calibri" w:hAnsi="Calibri" w:eastAsia="Calibri" w:cs="Calibri"/>
        <w:b w:val="0"/>
        <w:i w:val="0"/>
        <w:strike w:val="0"/>
        <w:dstrike w:val="0"/>
        <w:color w:val="000000"/>
        <w:position w:val="0"/>
        <w:sz w:val="24"/>
        <w:szCs w:val="24"/>
        <w:u w:val="none"/>
        <w:shd w:val="clear" w:fill="auto"/>
        <w:vertAlign w:val="baseline"/>
      </w:rPr>
    </w:lvl>
    <w:lvl w:ilvl="5" w:tentative="0">
      <w:start w:val="1"/>
      <w:numFmt w:val="lowerRoman"/>
      <w:lvlText w:val="%6"/>
      <w:lvlJc w:val="left"/>
      <w:pPr>
        <w:tabs>
          <w:tab w:val="left" w:pos="0"/>
        </w:tabs>
        <w:ind w:left="3960" w:hanging="3960"/>
      </w:pPr>
      <w:rPr>
        <w:rFonts w:ascii="Calibri" w:hAnsi="Calibri" w:eastAsia="Calibri" w:cs="Calibri"/>
        <w:b w:val="0"/>
        <w:i w:val="0"/>
        <w:strike w:val="0"/>
        <w:dstrike w:val="0"/>
        <w:color w:val="000000"/>
        <w:position w:val="0"/>
        <w:sz w:val="24"/>
        <w:szCs w:val="24"/>
        <w:u w:val="none"/>
        <w:shd w:val="clear" w:fill="auto"/>
        <w:vertAlign w:val="baseline"/>
      </w:rPr>
    </w:lvl>
    <w:lvl w:ilvl="6" w:tentative="0">
      <w:start w:val="1"/>
      <w:numFmt w:val="decimal"/>
      <w:lvlText w:val="%7"/>
      <w:lvlJc w:val="left"/>
      <w:pPr>
        <w:tabs>
          <w:tab w:val="left" w:pos="0"/>
        </w:tabs>
        <w:ind w:left="4680" w:hanging="4680"/>
      </w:pPr>
      <w:rPr>
        <w:rFonts w:ascii="Calibri" w:hAnsi="Calibri" w:eastAsia="Calibri" w:cs="Calibri"/>
        <w:b w:val="0"/>
        <w:i w:val="0"/>
        <w:strike w:val="0"/>
        <w:dstrike w:val="0"/>
        <w:color w:val="000000"/>
        <w:position w:val="0"/>
        <w:sz w:val="24"/>
        <w:szCs w:val="24"/>
        <w:u w:val="none"/>
        <w:shd w:val="clear" w:fill="auto"/>
        <w:vertAlign w:val="baseline"/>
      </w:rPr>
    </w:lvl>
    <w:lvl w:ilvl="7" w:tentative="0">
      <w:start w:val="1"/>
      <w:numFmt w:val="lowerLetter"/>
      <w:lvlText w:val="%8"/>
      <w:lvlJc w:val="left"/>
      <w:pPr>
        <w:tabs>
          <w:tab w:val="left" w:pos="0"/>
        </w:tabs>
        <w:ind w:left="5400" w:hanging="5400"/>
      </w:pPr>
      <w:rPr>
        <w:rFonts w:ascii="Calibri" w:hAnsi="Calibri" w:eastAsia="Calibri" w:cs="Calibri"/>
        <w:b w:val="0"/>
        <w:i w:val="0"/>
        <w:strike w:val="0"/>
        <w:dstrike w:val="0"/>
        <w:color w:val="000000"/>
        <w:position w:val="0"/>
        <w:sz w:val="24"/>
        <w:szCs w:val="24"/>
        <w:u w:val="none"/>
        <w:shd w:val="clear" w:fill="auto"/>
        <w:vertAlign w:val="baseline"/>
      </w:rPr>
    </w:lvl>
    <w:lvl w:ilvl="8" w:tentative="0">
      <w:start w:val="1"/>
      <w:numFmt w:val="lowerRoman"/>
      <w:lvlText w:val="%9"/>
      <w:lvlJc w:val="left"/>
      <w:pPr>
        <w:tabs>
          <w:tab w:val="left" w:pos="0"/>
        </w:tabs>
        <w:ind w:left="6120" w:hanging="6120"/>
      </w:pPr>
      <w:rPr>
        <w:rFonts w:ascii="Calibri" w:hAnsi="Calibri" w:eastAsia="Calibri" w:cs="Calibri"/>
        <w:b w:val="0"/>
        <w:i w:val="0"/>
        <w:strike w:val="0"/>
        <w:dstrike w:val="0"/>
        <w:color w:val="000000"/>
        <w:position w:val="0"/>
        <w:sz w:val="24"/>
        <w:szCs w:val="24"/>
        <w:u w:val="none"/>
        <w:shd w:val="clear" w:fill="auto"/>
        <w:vertAlign w:val="baseline"/>
      </w:rPr>
    </w:lvl>
  </w:abstractNum>
  <w:num w:numId="1">
    <w:abstractNumId w:val="3"/>
  </w:num>
  <w:num w:numId="2">
    <w:abstractNumId w:val="2"/>
  </w:num>
  <w:num w:numId="3">
    <w:abstractNumId w:val="6"/>
  </w:num>
  <w:num w:numId="4">
    <w:abstractNumId w:val="1"/>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documentProtection w:enforcement="0"/>
  <w:defaultTabStop w:val="720"/>
  <w:autoHyphenation/>
  <w:footnotePr>
    <w:footnote w:id="0"/>
    <w:footnote w:id="1"/>
  </w:footnotePr>
  <w:endnotePr>
    <w:endnote w:id="0"/>
    <w:endnote w:id="1"/>
  </w:endnotePr>
  <w:compat>
    <w:compatSetting w:name="compatibilityMode" w:uri="http://schemas.microsoft.com/office/word" w:val="12"/>
  </w:compat>
  <w:rsids>
    <w:rsidRoot w:val="00000000"/>
    <w:rsid w:val="175B487B"/>
    <w:rsid w:val="56FB1139"/>
  </w:rsids>
  <m:mathPr>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qFormat/>
    <w:uiPriority w:val="0"/>
    <w:pPr>
      <w:widowControl/>
      <w:suppressAutoHyphens/>
      <w:bidi w:val="0"/>
      <w:spacing w:before="0" w:after="110" w:line="240" w:lineRule="auto"/>
      <w:ind w:left="10" w:hanging="10"/>
      <w:jc w:val="both"/>
    </w:pPr>
    <w:rPr>
      <w:rFonts w:ascii="Calibri" w:hAnsi="Calibri" w:eastAsia="Calibri" w:cs="Calibri"/>
      <w:color w:val="000000"/>
      <w:kern w:val="0"/>
      <w:sz w:val="24"/>
      <w:szCs w:val="24"/>
      <w:lang w:val="pt-BR" w:eastAsia="zh-CN" w:bidi="hi-IN"/>
    </w:rPr>
  </w:style>
  <w:style w:type="paragraph" w:styleId="2">
    <w:name w:val="heading 1"/>
    <w:next w:val="3"/>
    <w:qFormat/>
    <w:uiPriority w:val="9"/>
    <w:pPr>
      <w:keepNext/>
      <w:keepLines/>
      <w:widowControl/>
      <w:suppressAutoHyphens/>
      <w:bidi w:val="0"/>
      <w:spacing w:before="0" w:after="89" w:line="259" w:lineRule="auto"/>
      <w:ind w:left="100" w:hanging="10"/>
      <w:jc w:val="center"/>
      <w:outlineLvl w:val="0"/>
    </w:pPr>
    <w:rPr>
      <w:rFonts w:ascii="Calibri" w:hAnsi="Calibri" w:eastAsia="Calibri" w:cs="Calibri"/>
      <w:b/>
      <w:color w:val="000000"/>
      <w:kern w:val="0"/>
      <w:sz w:val="24"/>
      <w:szCs w:val="24"/>
      <w:lang w:val="pt-BR" w:eastAsia="zh-CN" w:bidi="hi-IN"/>
    </w:rPr>
  </w:style>
  <w:style w:type="paragraph" w:styleId="4">
    <w:name w:val="heading 2"/>
    <w:basedOn w:val="3"/>
    <w:next w:val="3"/>
    <w:qFormat/>
    <w:uiPriority w:val="0"/>
    <w:pPr>
      <w:keepNext/>
      <w:keepLines/>
      <w:pageBreakBefore w:val="0"/>
      <w:spacing w:before="360" w:after="80" w:line="240" w:lineRule="auto"/>
    </w:pPr>
    <w:rPr>
      <w:b/>
      <w:sz w:val="36"/>
      <w:szCs w:val="36"/>
    </w:rPr>
  </w:style>
  <w:style w:type="paragraph" w:styleId="5">
    <w:name w:val="heading 3"/>
    <w:basedOn w:val="3"/>
    <w:next w:val="3"/>
    <w:qFormat/>
    <w:uiPriority w:val="0"/>
    <w:pPr>
      <w:keepNext/>
      <w:keepLines/>
      <w:pageBreakBefore w:val="0"/>
      <w:spacing w:before="280" w:after="80" w:line="240" w:lineRule="auto"/>
    </w:pPr>
    <w:rPr>
      <w:b/>
      <w:sz w:val="28"/>
      <w:szCs w:val="28"/>
    </w:rPr>
  </w:style>
  <w:style w:type="paragraph" w:styleId="6">
    <w:name w:val="heading 4"/>
    <w:basedOn w:val="3"/>
    <w:next w:val="3"/>
    <w:qFormat/>
    <w:uiPriority w:val="0"/>
    <w:pPr>
      <w:keepNext/>
      <w:keepLines/>
      <w:pageBreakBefore w:val="0"/>
      <w:spacing w:before="240" w:after="40" w:line="240" w:lineRule="auto"/>
    </w:pPr>
    <w:rPr>
      <w:b/>
      <w:sz w:val="24"/>
      <w:szCs w:val="24"/>
    </w:rPr>
  </w:style>
  <w:style w:type="paragraph" w:styleId="7">
    <w:name w:val="heading 5"/>
    <w:basedOn w:val="3"/>
    <w:next w:val="3"/>
    <w:qFormat/>
    <w:uiPriority w:val="0"/>
    <w:pPr>
      <w:keepNext/>
      <w:keepLines/>
      <w:pageBreakBefore w:val="0"/>
      <w:spacing w:before="220" w:after="40" w:line="240" w:lineRule="auto"/>
    </w:pPr>
    <w:rPr>
      <w:b/>
      <w:sz w:val="22"/>
      <w:szCs w:val="22"/>
    </w:rPr>
  </w:style>
  <w:style w:type="paragraph" w:styleId="8">
    <w:name w:val="heading 6"/>
    <w:basedOn w:val="3"/>
    <w:next w:val="3"/>
    <w:qFormat/>
    <w:uiPriority w:val="0"/>
    <w:pPr>
      <w:keepNext/>
      <w:keepLines/>
      <w:pageBreakBefore w:val="0"/>
      <w:spacing w:before="200" w:after="40" w:line="240" w:lineRule="auto"/>
    </w:pPr>
    <w:rPr>
      <w:b/>
      <w:sz w:val="20"/>
      <w:szCs w:val="20"/>
    </w:rPr>
  </w:style>
  <w:style w:type="character" w:default="1" w:styleId="9">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customStyle="1" w:styleId="3">
    <w:name w:val="normal1"/>
    <w:qFormat/>
    <w:uiPriority w:val="0"/>
    <w:pPr>
      <w:widowControl/>
      <w:suppressAutoHyphens/>
      <w:bidi w:val="0"/>
      <w:spacing w:before="0" w:after="110" w:line="240" w:lineRule="auto"/>
      <w:ind w:left="10" w:firstLine="0"/>
      <w:jc w:val="both"/>
    </w:pPr>
    <w:rPr>
      <w:rFonts w:ascii="Calibri" w:hAnsi="Calibri" w:eastAsia="Calibri" w:cs="Calibri"/>
      <w:color w:val="auto"/>
      <w:kern w:val="0"/>
      <w:sz w:val="24"/>
      <w:szCs w:val="24"/>
      <w:lang w:val="pt-BR" w:eastAsia="zh-CN" w:bidi="hi-IN"/>
    </w:rPr>
  </w:style>
  <w:style w:type="paragraph" w:styleId="11">
    <w:name w:val="List"/>
    <w:basedOn w:val="12"/>
    <w:uiPriority w:val="0"/>
    <w:rPr>
      <w:rFonts w:cs="Arial"/>
    </w:rPr>
  </w:style>
  <w:style w:type="paragraph" w:styleId="12">
    <w:name w:val="Body Text"/>
    <w:basedOn w:val="1"/>
    <w:uiPriority w:val="0"/>
    <w:pPr>
      <w:spacing w:before="0" w:after="140" w:line="276" w:lineRule="auto"/>
    </w:pPr>
  </w:style>
  <w:style w:type="paragraph" w:styleId="13">
    <w:name w:val="Title"/>
    <w:basedOn w:val="3"/>
    <w:next w:val="3"/>
    <w:qFormat/>
    <w:uiPriority w:val="0"/>
    <w:pPr>
      <w:keepNext/>
      <w:keepLines/>
      <w:pageBreakBefore w:val="0"/>
      <w:spacing w:before="480" w:after="120" w:line="240" w:lineRule="auto"/>
    </w:pPr>
    <w:rPr>
      <w:b/>
      <w:sz w:val="72"/>
      <w:szCs w:val="72"/>
    </w:rPr>
  </w:style>
  <w:style w:type="paragraph" w:styleId="14">
    <w:name w:val="Normal (Web)"/>
    <w:qFormat/>
    <w:uiPriority w:val="0"/>
    <w:pPr>
      <w:widowControl/>
      <w:suppressAutoHyphens/>
      <w:bidi w:val="0"/>
      <w:spacing w:before="280" w:after="0" w:line="288" w:lineRule="auto"/>
      <w:jc w:val="left"/>
      <w:textAlignment w:val="auto"/>
    </w:pPr>
    <w:rPr>
      <w:rFonts w:ascii="Times New Roman" w:hAnsi="Times New Roman" w:eastAsia="Times New Roman" w:cs="Liberation Serif"/>
      <w:color w:val="auto"/>
      <w:kern w:val="2"/>
      <w:sz w:val="20"/>
      <w:szCs w:val="24"/>
      <w:lang w:val="en-US" w:eastAsia="ar-SA" w:bidi="hi-IN"/>
    </w:rPr>
  </w:style>
  <w:style w:type="paragraph" w:styleId="15">
    <w:name w:val="header"/>
    <w:basedOn w:val="16"/>
    <w:qFormat/>
    <w:uiPriority w:val="0"/>
  </w:style>
  <w:style w:type="paragraph" w:customStyle="1" w:styleId="16">
    <w:name w:val="Cabeçalho e Rodapé"/>
    <w:basedOn w:val="1"/>
    <w:qFormat/>
    <w:uiPriority w:val="0"/>
  </w:style>
  <w:style w:type="paragraph" w:styleId="17">
    <w:name w:val="footer"/>
    <w:basedOn w:val="16"/>
    <w:qFormat/>
    <w:uiPriority w:val="0"/>
  </w:style>
  <w:style w:type="paragraph" w:styleId="18">
    <w:name w:val="caption"/>
    <w:basedOn w:val="1"/>
    <w:qFormat/>
    <w:uiPriority w:val="0"/>
    <w:pPr>
      <w:suppressLineNumbers/>
      <w:spacing w:before="120" w:after="120"/>
    </w:pPr>
    <w:rPr>
      <w:rFonts w:cs="Arial"/>
      <w:i/>
      <w:iCs/>
      <w:sz w:val="24"/>
      <w:szCs w:val="24"/>
    </w:rPr>
  </w:style>
  <w:style w:type="paragraph" w:styleId="19">
    <w:name w:val="Subtitle"/>
    <w:basedOn w:val="3"/>
    <w:next w:val="3"/>
    <w:qFormat/>
    <w:uiPriority w:val="0"/>
    <w:pPr>
      <w:keepNext/>
      <w:keepLines/>
      <w:pageBreakBefore w:val="0"/>
      <w:spacing w:before="360" w:after="80" w:line="240" w:lineRule="auto"/>
    </w:pPr>
    <w:rPr>
      <w:rFonts w:ascii="Georgia" w:hAnsi="Georgia" w:eastAsia="Georgia" w:cs="Georgia"/>
      <w:i/>
      <w:color w:val="666666"/>
      <w:sz w:val="48"/>
      <w:szCs w:val="48"/>
    </w:rPr>
  </w:style>
  <w:style w:type="character" w:customStyle="1" w:styleId="20">
    <w:name w:val="Título 1 Char"/>
    <w:qFormat/>
    <w:uiPriority w:val="0"/>
    <w:rPr>
      <w:rFonts w:ascii="Calibri" w:hAnsi="Calibri" w:eastAsia="Calibri" w:cs="Calibri"/>
      <w:b/>
      <w:color w:val="000000"/>
      <w:sz w:val="24"/>
    </w:rPr>
  </w:style>
  <w:style w:type="paragraph" w:customStyle="1" w:styleId="21">
    <w:name w:val="Título1"/>
    <w:basedOn w:val="1"/>
    <w:next w:val="12"/>
    <w:qFormat/>
    <w:uiPriority w:val="0"/>
    <w:pPr>
      <w:keepNext/>
      <w:spacing w:before="240" w:after="120"/>
    </w:pPr>
    <w:rPr>
      <w:rFonts w:ascii="Liberation Sans" w:hAnsi="Liberation Sans" w:eastAsia="Microsoft YaHei" w:cs="Arial"/>
      <w:sz w:val="28"/>
      <w:szCs w:val="28"/>
    </w:rPr>
  </w:style>
  <w:style w:type="paragraph" w:customStyle="1" w:styleId="22">
    <w:name w:val="Índice"/>
    <w:basedOn w:val="1"/>
    <w:qFormat/>
    <w:uiPriority w:val="0"/>
    <w:pPr>
      <w:suppressLineNumbers/>
    </w:pPr>
    <w:rPr>
      <w:rFonts w:cs="Arial"/>
    </w:rPr>
  </w:style>
  <w:style w:type="paragraph" w:customStyle="1" w:styleId="23">
    <w:name w:val="Normal11"/>
    <w:qFormat/>
    <w:uiPriority w:val="0"/>
    <w:pPr>
      <w:widowControl w:val="0"/>
      <w:tabs>
        <w:tab w:val="left" w:pos="709"/>
      </w:tabs>
      <w:suppressAutoHyphens/>
      <w:bidi w:val="0"/>
      <w:spacing w:before="0" w:after="160" w:line="200" w:lineRule="atLeast"/>
      <w:jc w:val="both"/>
      <w:textAlignment w:val="center"/>
    </w:pPr>
    <w:rPr>
      <w:rFonts w:ascii="Liberation Serif" w:hAnsi="Liberation Serif" w:eastAsia="Lucida Sans" w:cs="Liberation Serif"/>
      <w:color w:val="00000A"/>
      <w:kern w:val="2"/>
      <w:sz w:val="24"/>
      <w:szCs w:val="24"/>
      <w:lang w:val="pt-BR" w:eastAsia="hi-IN" w:bidi="hi-IN"/>
    </w:rPr>
  </w:style>
  <w:style w:type="table" w:customStyle="1" w:styleId="24">
    <w:name w:val="Table Normal"/>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Tema do 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majorFont>
      <a:minorFont>
        <a:latin typeface="Aptos"/>
        <a:ea typeface=""/>
        <a:cs typeface=""/>
      </a:minorFont>
    </a:fontScheme>
    <a:fmtScheme na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gyPXepISwO+p9wKF/q5iqOaoA9nw==">CgMxLjA4AHIhMVpTeFVVX29lSFZiQlpPY3ZKOTRUb3E4NFB4U2dNWFNW</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9</Pages>
  <Words>3089</Words>
  <Characters>20077</Characters>
  <Paragraphs>172</Paragraphs>
  <TotalTime>7</TotalTime>
  <ScaleCrop>false</ScaleCrop>
  <LinksUpToDate>false</LinksUpToDate>
  <CharactersWithSpaces>22998</CharactersWithSpaces>
  <Application>WPS Office_12.2.0.19805_F1E327BC-269C-435d-A152-05C5408002CA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2025-02-04T17:34:00Z</dcterms:created>
  <dc:creator>Monique Argôlo</dc:creator>
  <cp:lastModifiedBy>Windows</cp:lastModifiedBy>
  <dcterms:modified xsi:type="dcterms:W3CDTF">2025-02-04T17:45:52Z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1046-12.2.0.19805</vt:lpwstr>
  </property>
  <property fmtid="{D5CDD505-2E9C-101B-9397-08002B2CF9AE}" pid="3" name="ICV">
    <vt:lpwstr>54AF8C7A30144BE0A585414189B7008A_12</vt:lpwstr>
  </property>
</Properties>
</file>